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196DC1" w:rsidRDefault="00343FBC" w:rsidP="00BF534E">
      <w:pPr>
        <w:spacing w:after="0" w:line="240" w:lineRule="auto"/>
        <w:jc w:val="center"/>
        <w:rPr>
          <w:rFonts w:ascii="Sylfaen" w:hAnsi="Sylfaen"/>
          <w:b/>
          <w:sz w:val="20"/>
          <w:szCs w:val="20"/>
        </w:rPr>
      </w:pPr>
    </w:p>
    <w:p w14:paraId="78374708" w14:textId="77777777" w:rsidR="00993995" w:rsidRDefault="00993995" w:rsidP="00BF534E">
      <w:pPr>
        <w:spacing w:after="0" w:line="240" w:lineRule="auto"/>
        <w:jc w:val="center"/>
        <w:rPr>
          <w:rFonts w:ascii="Sylfaen" w:hAnsi="Sylfaen"/>
          <w:b/>
          <w:sz w:val="20"/>
          <w:szCs w:val="20"/>
          <w:lang w:val="ka-GE"/>
        </w:rPr>
      </w:pPr>
    </w:p>
    <w:p w14:paraId="7BAD04A0" w14:textId="77777777" w:rsidR="00993995" w:rsidRDefault="00993995" w:rsidP="00BF534E">
      <w:pPr>
        <w:spacing w:after="0" w:line="240" w:lineRule="auto"/>
        <w:jc w:val="center"/>
        <w:rPr>
          <w:rFonts w:ascii="Sylfaen" w:hAnsi="Sylfaen"/>
          <w:b/>
          <w:sz w:val="20"/>
          <w:szCs w:val="20"/>
          <w:lang w:val="ka-GE"/>
        </w:rPr>
      </w:pPr>
    </w:p>
    <w:p w14:paraId="37975EBE" w14:textId="77777777" w:rsidR="00993995" w:rsidRDefault="00993995" w:rsidP="00BF534E">
      <w:pPr>
        <w:spacing w:after="0" w:line="240" w:lineRule="auto"/>
        <w:jc w:val="center"/>
        <w:rPr>
          <w:rFonts w:ascii="Sylfaen" w:hAnsi="Sylfaen"/>
          <w:b/>
          <w:sz w:val="20"/>
          <w:szCs w:val="20"/>
          <w:lang w:val="ka-GE"/>
        </w:rPr>
      </w:pPr>
    </w:p>
    <w:p w14:paraId="451A792A" w14:textId="77777777" w:rsidR="00993995" w:rsidRDefault="00993995" w:rsidP="00BF534E">
      <w:pPr>
        <w:spacing w:after="0" w:line="240" w:lineRule="auto"/>
        <w:jc w:val="center"/>
        <w:rPr>
          <w:rFonts w:ascii="Sylfaen" w:hAnsi="Sylfaen"/>
          <w:b/>
          <w:sz w:val="20"/>
          <w:szCs w:val="20"/>
          <w:lang w:val="ka-GE"/>
        </w:rPr>
      </w:pPr>
    </w:p>
    <w:p w14:paraId="23A70771" w14:textId="77777777" w:rsidR="00993995" w:rsidRDefault="00993995" w:rsidP="00BF534E">
      <w:pPr>
        <w:spacing w:after="0" w:line="240" w:lineRule="auto"/>
        <w:jc w:val="center"/>
        <w:rPr>
          <w:rFonts w:ascii="Sylfaen" w:hAnsi="Sylfaen"/>
          <w:b/>
          <w:sz w:val="20"/>
          <w:szCs w:val="20"/>
          <w:lang w:val="ka-GE"/>
        </w:rPr>
      </w:pPr>
    </w:p>
    <w:p w14:paraId="59D542F4" w14:textId="77777777" w:rsidR="00993995" w:rsidRDefault="00993995" w:rsidP="00BF534E">
      <w:pPr>
        <w:spacing w:after="0" w:line="240" w:lineRule="auto"/>
        <w:jc w:val="center"/>
        <w:rPr>
          <w:rFonts w:ascii="Sylfaen" w:hAnsi="Sylfaen"/>
          <w:b/>
          <w:sz w:val="20"/>
          <w:szCs w:val="20"/>
          <w:lang w:val="ka-GE"/>
        </w:rPr>
      </w:pPr>
    </w:p>
    <w:p w14:paraId="657680BA" w14:textId="77777777" w:rsidR="00993995" w:rsidRDefault="00993995" w:rsidP="00BF534E">
      <w:pPr>
        <w:spacing w:after="0" w:line="240" w:lineRule="auto"/>
        <w:jc w:val="center"/>
        <w:rPr>
          <w:rFonts w:ascii="Sylfaen" w:hAnsi="Sylfaen"/>
          <w:b/>
          <w:sz w:val="20"/>
          <w:szCs w:val="20"/>
          <w:lang w:val="ka-GE"/>
        </w:rPr>
      </w:pPr>
    </w:p>
    <w:p w14:paraId="0E35439A" w14:textId="77777777" w:rsidR="00993995" w:rsidRDefault="00993995" w:rsidP="00BF534E">
      <w:pPr>
        <w:spacing w:after="0" w:line="240" w:lineRule="auto"/>
        <w:jc w:val="center"/>
        <w:rPr>
          <w:rFonts w:ascii="Sylfaen" w:hAnsi="Sylfaen"/>
          <w:b/>
          <w:sz w:val="20"/>
          <w:szCs w:val="20"/>
          <w:lang w:val="ka-GE"/>
        </w:rPr>
      </w:pPr>
    </w:p>
    <w:p w14:paraId="2C6F313B" w14:textId="77777777" w:rsidR="00993995" w:rsidRDefault="00993995" w:rsidP="00BF534E">
      <w:pPr>
        <w:spacing w:after="0" w:line="240" w:lineRule="auto"/>
        <w:jc w:val="center"/>
        <w:rPr>
          <w:rFonts w:ascii="Sylfaen" w:hAnsi="Sylfaen"/>
          <w:b/>
          <w:sz w:val="20"/>
          <w:szCs w:val="20"/>
          <w:lang w:val="ka-GE"/>
        </w:rPr>
      </w:pPr>
    </w:p>
    <w:p w14:paraId="40C06672" w14:textId="77777777" w:rsidR="00993995" w:rsidRDefault="00993995" w:rsidP="00BF534E">
      <w:pPr>
        <w:spacing w:after="0" w:line="240" w:lineRule="auto"/>
        <w:jc w:val="center"/>
        <w:rPr>
          <w:rFonts w:ascii="Sylfaen" w:hAnsi="Sylfaen"/>
          <w:b/>
          <w:sz w:val="20"/>
          <w:szCs w:val="20"/>
          <w:lang w:val="ka-GE"/>
        </w:rPr>
      </w:pPr>
    </w:p>
    <w:p w14:paraId="3026FE3A" w14:textId="77777777" w:rsidR="00993995" w:rsidRDefault="00993995" w:rsidP="00BF534E">
      <w:pPr>
        <w:spacing w:after="0" w:line="240" w:lineRule="auto"/>
        <w:jc w:val="center"/>
        <w:rPr>
          <w:rFonts w:ascii="Sylfaen" w:hAnsi="Sylfaen"/>
          <w:b/>
          <w:sz w:val="20"/>
          <w:szCs w:val="20"/>
          <w:lang w:val="ka-GE"/>
        </w:rPr>
      </w:pPr>
    </w:p>
    <w:p w14:paraId="62F3D69A" w14:textId="77777777" w:rsidR="00993995" w:rsidRDefault="00993995" w:rsidP="00BF534E">
      <w:pPr>
        <w:spacing w:after="0" w:line="240" w:lineRule="auto"/>
        <w:jc w:val="center"/>
        <w:rPr>
          <w:rFonts w:ascii="Sylfaen" w:hAnsi="Sylfaen"/>
          <w:b/>
          <w:sz w:val="20"/>
          <w:szCs w:val="20"/>
          <w:lang w:val="ka-GE"/>
        </w:rPr>
      </w:pPr>
    </w:p>
    <w:p w14:paraId="3F7CC27D" w14:textId="77777777" w:rsidR="00993995" w:rsidRDefault="00993995" w:rsidP="00BF534E">
      <w:pPr>
        <w:spacing w:after="0" w:line="240" w:lineRule="auto"/>
        <w:jc w:val="center"/>
        <w:rPr>
          <w:rFonts w:ascii="Sylfaen" w:hAnsi="Sylfaen"/>
          <w:b/>
          <w:sz w:val="20"/>
          <w:szCs w:val="20"/>
          <w:lang w:val="ka-GE"/>
        </w:rPr>
      </w:pPr>
    </w:p>
    <w:p w14:paraId="303E0882" w14:textId="77777777" w:rsidR="00343FBC" w:rsidRPr="00331A56" w:rsidRDefault="00600513" w:rsidP="00993995">
      <w:pPr>
        <w:spacing w:after="0" w:line="240" w:lineRule="auto"/>
        <w:jc w:val="center"/>
        <w:rPr>
          <w:rFonts w:ascii="Sylfaen" w:hAnsi="Sylfaen"/>
          <w:b/>
          <w:sz w:val="20"/>
          <w:szCs w:val="20"/>
          <w:lang w:val="ka-GE"/>
        </w:rPr>
      </w:pPr>
      <w:r w:rsidRPr="008012BF">
        <w:rPr>
          <w:rFonts w:ascii="Sylfaen" w:hAnsi="Sylfaen" w:cs="Sylfaen"/>
          <w:b/>
          <w:noProof/>
          <w:sz w:val="24"/>
          <w:szCs w:val="24"/>
        </w:rPr>
        <w:drawing>
          <wp:inline distT="0" distB="0" distL="0" distR="0" wp14:anchorId="6F1CDDC0" wp14:editId="69ECCDE1">
            <wp:extent cx="3625850" cy="1789011"/>
            <wp:effectExtent l="0" t="0" r="0" b="0"/>
            <wp:docPr id="2" name="Picture 2"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8532" cy="1819939"/>
                    </a:xfrm>
                    <a:prstGeom prst="rect">
                      <a:avLst/>
                    </a:prstGeom>
                    <a:noFill/>
                    <a:ln>
                      <a:noFill/>
                    </a:ln>
                  </pic:spPr>
                </pic:pic>
              </a:graphicData>
            </a:graphic>
          </wp:inline>
        </w:drawing>
      </w:r>
    </w:p>
    <w:p w14:paraId="56D9278F" w14:textId="77777777" w:rsidR="00993995" w:rsidRDefault="00993995" w:rsidP="00BB66A2">
      <w:pPr>
        <w:spacing w:after="0"/>
        <w:jc w:val="center"/>
        <w:rPr>
          <w:rFonts w:ascii="Sylfaen" w:hAnsi="Sylfaen"/>
          <w:b/>
          <w:sz w:val="20"/>
          <w:szCs w:val="20"/>
          <w:lang w:val="ka-GE"/>
        </w:rPr>
      </w:pPr>
    </w:p>
    <w:p w14:paraId="63CF8BF6" w14:textId="324456A6" w:rsidR="00BB66A2" w:rsidRPr="00557B4B" w:rsidRDefault="00EF15DD" w:rsidP="00BB66A2">
      <w:pPr>
        <w:spacing w:after="0"/>
        <w:jc w:val="center"/>
        <w:rPr>
          <w:rFonts w:ascii="Sylfaen" w:hAnsi="Sylfaen"/>
          <w:b/>
          <w:sz w:val="20"/>
          <w:szCs w:val="20"/>
          <w:lang w:val="ka-GE"/>
        </w:rPr>
      </w:pPr>
      <w:r>
        <w:rPr>
          <w:rFonts w:ascii="Sylfaen" w:hAnsi="Sylfaen"/>
          <w:b/>
          <w:sz w:val="20"/>
          <w:szCs w:val="20"/>
          <w:lang w:val="ka-GE"/>
        </w:rPr>
        <w:t xml:space="preserve">ელექტრონული </w:t>
      </w:r>
      <w:r w:rsidR="00557B4B">
        <w:rPr>
          <w:rFonts w:ascii="Sylfaen" w:hAnsi="Sylfaen"/>
          <w:b/>
          <w:sz w:val="20"/>
          <w:szCs w:val="20"/>
          <w:lang w:val="ka-GE"/>
        </w:rPr>
        <w:t>ტენდერი</w:t>
      </w:r>
      <w:r>
        <w:rPr>
          <w:rFonts w:ascii="Sylfaen" w:hAnsi="Sylfaen"/>
          <w:b/>
          <w:sz w:val="20"/>
          <w:szCs w:val="20"/>
          <w:lang w:val="ka-GE"/>
        </w:rPr>
        <w:t>ს დოკუმენტაცია</w:t>
      </w:r>
    </w:p>
    <w:p w14:paraId="2C39559A" w14:textId="77777777" w:rsidR="00BB66A2" w:rsidRPr="0011459C" w:rsidRDefault="00600513" w:rsidP="00BB66A2">
      <w:pPr>
        <w:spacing w:after="0" w:line="240" w:lineRule="auto"/>
        <w:jc w:val="center"/>
        <w:rPr>
          <w:rFonts w:ascii="Sylfaen" w:hAnsi="Sylfaen" w:cs="Sylfaen"/>
          <w:b/>
          <w:sz w:val="20"/>
          <w:szCs w:val="20"/>
          <w:lang w:val="ka-GE"/>
        </w:rPr>
      </w:pPr>
      <w:r w:rsidRPr="00600513">
        <w:rPr>
          <w:rFonts w:ascii="Sylfaen" w:hAnsi="Sylfaen" w:cs="Sylfaen"/>
          <w:b/>
          <w:sz w:val="20"/>
          <w:szCs w:val="20"/>
          <w:lang w:val="ka-GE"/>
        </w:rPr>
        <w:t>რკინის ქლორიდის</w:t>
      </w:r>
      <w:r>
        <w:rPr>
          <w:rFonts w:ascii="Sylfaen" w:hAnsi="Sylfaen" w:cs="Sylfaen"/>
          <w:b/>
          <w:sz w:val="20"/>
          <w:szCs w:val="20"/>
          <w:lang w:val="ka-GE"/>
        </w:rPr>
        <w:t xml:space="preserve"> </w:t>
      </w:r>
      <w:r w:rsidRPr="00600513">
        <w:rPr>
          <w:rFonts w:ascii="Sylfaen" w:hAnsi="Sylfaen" w:cs="Sylfaen"/>
          <w:b/>
          <w:sz w:val="20"/>
          <w:szCs w:val="20"/>
          <w:lang w:val="ka-GE"/>
        </w:rPr>
        <w:t xml:space="preserve">(FeCl3) </w:t>
      </w:r>
      <w:r w:rsidR="00BB66A2" w:rsidRPr="0011459C">
        <w:rPr>
          <w:rFonts w:ascii="Sylfaen" w:hAnsi="Sylfaen"/>
          <w:b/>
          <w:sz w:val="20"/>
          <w:szCs w:val="20"/>
          <w:lang w:val="ka-GE"/>
        </w:rPr>
        <w:t>შესყიდვის თაობაზე</w:t>
      </w:r>
    </w:p>
    <w:p w14:paraId="2E95CABD" w14:textId="77777777" w:rsidR="00343FBC" w:rsidRPr="00331A56" w:rsidRDefault="00343FBC" w:rsidP="00BF534E">
      <w:pPr>
        <w:spacing w:after="0" w:line="240" w:lineRule="auto"/>
        <w:jc w:val="center"/>
        <w:rPr>
          <w:rFonts w:ascii="Sylfaen" w:hAnsi="Sylfaen"/>
          <w:b/>
          <w:sz w:val="20"/>
          <w:szCs w:val="20"/>
          <w:lang w:val="ka-GE"/>
        </w:rPr>
      </w:pPr>
    </w:p>
    <w:p w14:paraId="438F8DAD" w14:textId="77777777" w:rsidR="00343FBC" w:rsidRDefault="00343FBC" w:rsidP="00BF534E">
      <w:pPr>
        <w:spacing w:after="0" w:line="240" w:lineRule="auto"/>
        <w:jc w:val="center"/>
        <w:rPr>
          <w:rFonts w:ascii="Sylfaen" w:hAnsi="Sylfaen"/>
          <w:b/>
          <w:sz w:val="20"/>
          <w:szCs w:val="20"/>
          <w:lang w:val="ka-GE"/>
        </w:rPr>
      </w:pPr>
    </w:p>
    <w:p w14:paraId="753AF797" w14:textId="77777777" w:rsidR="00993995" w:rsidRDefault="00993995" w:rsidP="00BF534E">
      <w:pPr>
        <w:spacing w:after="0" w:line="240" w:lineRule="auto"/>
        <w:jc w:val="center"/>
        <w:rPr>
          <w:rFonts w:ascii="Sylfaen" w:hAnsi="Sylfaen"/>
          <w:b/>
          <w:sz w:val="20"/>
          <w:szCs w:val="20"/>
          <w:lang w:val="ka-GE"/>
        </w:rPr>
      </w:pPr>
    </w:p>
    <w:p w14:paraId="72396293" w14:textId="77777777" w:rsidR="00993995" w:rsidRDefault="00993995" w:rsidP="00BF534E">
      <w:pPr>
        <w:spacing w:after="0" w:line="240" w:lineRule="auto"/>
        <w:jc w:val="center"/>
        <w:rPr>
          <w:rFonts w:ascii="Sylfaen" w:hAnsi="Sylfaen"/>
          <w:b/>
          <w:sz w:val="20"/>
          <w:szCs w:val="20"/>
          <w:lang w:val="ka-GE"/>
        </w:rPr>
      </w:pPr>
    </w:p>
    <w:p w14:paraId="1E879206" w14:textId="77777777" w:rsidR="00993995" w:rsidRDefault="00993995" w:rsidP="00BF534E">
      <w:pPr>
        <w:spacing w:after="0" w:line="240" w:lineRule="auto"/>
        <w:jc w:val="center"/>
        <w:rPr>
          <w:rFonts w:ascii="Sylfaen" w:hAnsi="Sylfaen"/>
          <w:b/>
          <w:sz w:val="20"/>
          <w:szCs w:val="20"/>
          <w:lang w:val="ka-GE"/>
        </w:rPr>
      </w:pPr>
    </w:p>
    <w:p w14:paraId="51F9A3F4" w14:textId="77777777" w:rsidR="00993995" w:rsidRDefault="00993995" w:rsidP="00BF534E">
      <w:pPr>
        <w:spacing w:after="0" w:line="240" w:lineRule="auto"/>
        <w:jc w:val="center"/>
        <w:rPr>
          <w:rFonts w:ascii="Sylfaen" w:hAnsi="Sylfaen"/>
          <w:b/>
          <w:sz w:val="20"/>
          <w:szCs w:val="20"/>
          <w:lang w:val="ka-GE"/>
        </w:rPr>
      </w:pPr>
    </w:p>
    <w:p w14:paraId="7113B52F" w14:textId="77777777" w:rsidR="00993995" w:rsidRDefault="00993995" w:rsidP="00BF534E">
      <w:pPr>
        <w:spacing w:after="0" w:line="240" w:lineRule="auto"/>
        <w:jc w:val="center"/>
        <w:rPr>
          <w:rFonts w:ascii="Sylfaen" w:hAnsi="Sylfaen"/>
          <w:b/>
          <w:sz w:val="20"/>
          <w:szCs w:val="20"/>
          <w:lang w:val="ka-GE"/>
        </w:rPr>
      </w:pPr>
    </w:p>
    <w:p w14:paraId="1C1ABB58" w14:textId="77777777" w:rsidR="00993995" w:rsidRDefault="00993995" w:rsidP="00BF534E">
      <w:pPr>
        <w:spacing w:after="0" w:line="240" w:lineRule="auto"/>
        <w:jc w:val="center"/>
        <w:rPr>
          <w:rFonts w:ascii="Sylfaen" w:hAnsi="Sylfaen"/>
          <w:b/>
          <w:sz w:val="20"/>
          <w:szCs w:val="20"/>
          <w:lang w:val="ka-GE"/>
        </w:rPr>
      </w:pPr>
    </w:p>
    <w:p w14:paraId="4891EEC4" w14:textId="77777777" w:rsidR="00993995" w:rsidRDefault="00993995" w:rsidP="00BF534E">
      <w:pPr>
        <w:spacing w:after="0" w:line="240" w:lineRule="auto"/>
        <w:jc w:val="center"/>
        <w:rPr>
          <w:rFonts w:ascii="Sylfaen" w:hAnsi="Sylfaen"/>
          <w:b/>
          <w:sz w:val="20"/>
          <w:szCs w:val="20"/>
          <w:lang w:val="ka-GE"/>
        </w:rPr>
      </w:pPr>
    </w:p>
    <w:p w14:paraId="2181C034" w14:textId="77777777" w:rsidR="00993995" w:rsidRDefault="00993995" w:rsidP="00BF534E">
      <w:pPr>
        <w:spacing w:after="0" w:line="240" w:lineRule="auto"/>
        <w:jc w:val="center"/>
        <w:rPr>
          <w:rFonts w:ascii="Sylfaen" w:hAnsi="Sylfaen"/>
          <w:b/>
          <w:sz w:val="20"/>
          <w:szCs w:val="20"/>
          <w:lang w:val="ka-GE"/>
        </w:rPr>
      </w:pPr>
    </w:p>
    <w:p w14:paraId="09B74D0E" w14:textId="77777777" w:rsidR="00993995" w:rsidRDefault="00993995" w:rsidP="00BF534E">
      <w:pPr>
        <w:spacing w:after="0" w:line="240" w:lineRule="auto"/>
        <w:jc w:val="center"/>
        <w:rPr>
          <w:rFonts w:ascii="Sylfaen" w:hAnsi="Sylfaen"/>
          <w:b/>
          <w:sz w:val="20"/>
          <w:szCs w:val="20"/>
          <w:lang w:val="ka-GE"/>
        </w:rPr>
      </w:pPr>
    </w:p>
    <w:p w14:paraId="5813D479" w14:textId="77777777" w:rsidR="00993995" w:rsidRDefault="00993995" w:rsidP="00BF534E">
      <w:pPr>
        <w:spacing w:after="0" w:line="240" w:lineRule="auto"/>
        <w:jc w:val="center"/>
        <w:rPr>
          <w:rFonts w:ascii="Sylfaen" w:hAnsi="Sylfaen"/>
          <w:b/>
          <w:sz w:val="20"/>
          <w:szCs w:val="20"/>
          <w:lang w:val="ka-GE"/>
        </w:rPr>
      </w:pPr>
    </w:p>
    <w:p w14:paraId="0BCAFD41" w14:textId="77777777" w:rsidR="00993995" w:rsidRDefault="00993995" w:rsidP="00BF534E">
      <w:pPr>
        <w:spacing w:after="0" w:line="240" w:lineRule="auto"/>
        <w:jc w:val="center"/>
        <w:rPr>
          <w:rFonts w:ascii="Sylfaen" w:hAnsi="Sylfaen"/>
          <w:b/>
          <w:sz w:val="20"/>
          <w:szCs w:val="20"/>
          <w:lang w:val="ka-GE"/>
        </w:rPr>
      </w:pPr>
    </w:p>
    <w:p w14:paraId="05624B2F" w14:textId="77777777" w:rsidR="00993995" w:rsidRDefault="00993995" w:rsidP="00BF534E">
      <w:pPr>
        <w:spacing w:after="0" w:line="240" w:lineRule="auto"/>
        <w:jc w:val="center"/>
        <w:rPr>
          <w:rFonts w:ascii="Sylfaen" w:hAnsi="Sylfaen"/>
          <w:b/>
          <w:sz w:val="20"/>
          <w:szCs w:val="20"/>
          <w:lang w:val="ka-GE"/>
        </w:rPr>
      </w:pPr>
    </w:p>
    <w:p w14:paraId="26EAEFC4" w14:textId="77777777" w:rsidR="00993995" w:rsidRDefault="00993995" w:rsidP="00BF534E">
      <w:pPr>
        <w:spacing w:after="0" w:line="240" w:lineRule="auto"/>
        <w:jc w:val="center"/>
        <w:rPr>
          <w:rFonts w:ascii="Sylfaen" w:hAnsi="Sylfaen"/>
          <w:b/>
          <w:sz w:val="20"/>
          <w:szCs w:val="20"/>
          <w:lang w:val="ka-GE"/>
        </w:rPr>
      </w:pPr>
    </w:p>
    <w:p w14:paraId="1DFCF3B1" w14:textId="77777777" w:rsidR="00993995" w:rsidRDefault="00993995" w:rsidP="00BF534E">
      <w:pPr>
        <w:spacing w:after="0" w:line="240" w:lineRule="auto"/>
        <w:jc w:val="center"/>
        <w:rPr>
          <w:rFonts w:ascii="Sylfaen" w:hAnsi="Sylfaen"/>
          <w:b/>
          <w:sz w:val="20"/>
          <w:szCs w:val="20"/>
          <w:lang w:val="ka-GE"/>
        </w:rPr>
      </w:pPr>
    </w:p>
    <w:p w14:paraId="0C1D9DB4" w14:textId="77777777" w:rsidR="00993995" w:rsidRDefault="00993995" w:rsidP="00BF534E">
      <w:pPr>
        <w:spacing w:after="0" w:line="240" w:lineRule="auto"/>
        <w:jc w:val="center"/>
        <w:rPr>
          <w:rFonts w:ascii="Sylfaen" w:hAnsi="Sylfaen"/>
          <w:b/>
          <w:sz w:val="20"/>
          <w:szCs w:val="20"/>
          <w:lang w:val="ka-GE"/>
        </w:rPr>
      </w:pPr>
    </w:p>
    <w:p w14:paraId="6737B20B" w14:textId="77777777" w:rsidR="00993995" w:rsidRPr="00331A56" w:rsidRDefault="00993995" w:rsidP="00BF534E">
      <w:pPr>
        <w:spacing w:after="0" w:line="240" w:lineRule="auto"/>
        <w:jc w:val="center"/>
        <w:rPr>
          <w:rFonts w:ascii="Sylfaen" w:hAnsi="Sylfaen"/>
          <w:b/>
          <w:sz w:val="20"/>
          <w:szCs w:val="20"/>
          <w:lang w:val="ka-GE"/>
        </w:rPr>
      </w:pPr>
    </w:p>
    <w:p w14:paraId="5EB63DEA" w14:textId="77777777" w:rsidR="00343FBC" w:rsidRDefault="00343FBC" w:rsidP="00BF534E">
      <w:pPr>
        <w:spacing w:after="0" w:line="240" w:lineRule="auto"/>
        <w:jc w:val="center"/>
        <w:rPr>
          <w:rFonts w:ascii="Sylfaen" w:hAnsi="Sylfaen"/>
          <w:b/>
          <w:sz w:val="20"/>
          <w:szCs w:val="20"/>
          <w:lang w:val="ka-GE"/>
        </w:rPr>
      </w:pPr>
    </w:p>
    <w:p w14:paraId="107225C2" w14:textId="77777777" w:rsidR="00600513" w:rsidRDefault="00600513" w:rsidP="00BF534E">
      <w:pPr>
        <w:spacing w:after="0" w:line="240" w:lineRule="auto"/>
        <w:jc w:val="center"/>
        <w:rPr>
          <w:rFonts w:ascii="Sylfaen" w:hAnsi="Sylfaen"/>
          <w:b/>
          <w:sz w:val="20"/>
          <w:szCs w:val="20"/>
          <w:lang w:val="ka-GE"/>
        </w:rPr>
      </w:pPr>
    </w:p>
    <w:p w14:paraId="061F3E99" w14:textId="77777777" w:rsidR="00600513" w:rsidRDefault="00600513" w:rsidP="00BF534E">
      <w:pPr>
        <w:spacing w:after="0" w:line="240" w:lineRule="auto"/>
        <w:jc w:val="center"/>
        <w:rPr>
          <w:rFonts w:ascii="Sylfaen" w:hAnsi="Sylfaen"/>
          <w:b/>
          <w:sz w:val="20"/>
          <w:szCs w:val="20"/>
          <w:lang w:val="ka-GE"/>
        </w:rPr>
      </w:pPr>
    </w:p>
    <w:p w14:paraId="77B1331E" w14:textId="77777777" w:rsidR="00600513" w:rsidRDefault="00600513" w:rsidP="00BF534E">
      <w:pPr>
        <w:spacing w:after="0" w:line="240" w:lineRule="auto"/>
        <w:jc w:val="center"/>
        <w:rPr>
          <w:rFonts w:ascii="Sylfaen" w:hAnsi="Sylfaen"/>
          <w:b/>
          <w:sz w:val="20"/>
          <w:szCs w:val="20"/>
          <w:lang w:val="ka-GE"/>
        </w:rPr>
      </w:pPr>
    </w:p>
    <w:p w14:paraId="6403074C" w14:textId="77777777" w:rsidR="00600513" w:rsidRPr="00557B4B" w:rsidRDefault="00600513" w:rsidP="00BF534E">
      <w:pPr>
        <w:spacing w:after="0" w:line="240" w:lineRule="auto"/>
        <w:jc w:val="center"/>
        <w:rPr>
          <w:rFonts w:ascii="Sylfaen" w:hAnsi="Sylfaen"/>
          <w:b/>
          <w:sz w:val="20"/>
          <w:szCs w:val="20"/>
          <w:lang w:val="ka-GE"/>
        </w:rPr>
      </w:pPr>
    </w:p>
    <w:p w14:paraId="633BE31F" w14:textId="77777777" w:rsidR="00BB66A2" w:rsidRPr="00557B4B" w:rsidRDefault="00BB66A2" w:rsidP="00343FBC">
      <w:pPr>
        <w:pStyle w:val="ListParagraph"/>
        <w:spacing w:after="0" w:line="360" w:lineRule="auto"/>
        <w:ind w:left="90"/>
        <w:jc w:val="both"/>
        <w:rPr>
          <w:rFonts w:ascii="Sylfaen" w:hAnsi="Sylfaen"/>
          <w:b/>
          <w:sz w:val="20"/>
          <w:szCs w:val="20"/>
          <w:u w:val="single"/>
          <w:lang w:val="ka-GE"/>
        </w:rPr>
      </w:pPr>
    </w:p>
    <w:p w14:paraId="0B85076A" w14:textId="77777777" w:rsidR="004C7970" w:rsidRPr="00557B4B" w:rsidRDefault="004C7970" w:rsidP="007A5932">
      <w:pPr>
        <w:spacing w:line="240" w:lineRule="auto"/>
        <w:rPr>
          <w:rFonts w:ascii="Sylfaen" w:hAnsi="Sylfaen"/>
          <w:b/>
          <w:sz w:val="20"/>
          <w:szCs w:val="20"/>
          <w:lang w:val="ka-GE"/>
        </w:rPr>
      </w:pPr>
      <w:r w:rsidRPr="00557B4B">
        <w:rPr>
          <w:rFonts w:ascii="Sylfaen" w:hAnsi="Sylfaen"/>
          <w:b/>
          <w:sz w:val="20"/>
          <w:szCs w:val="20"/>
          <w:lang w:val="ka-GE"/>
        </w:rPr>
        <w:lastRenderedPageBreak/>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097A173F" w14:textId="77777777" w:rsidR="00713EFC" w:rsidRPr="00557B4B" w:rsidRDefault="00600513" w:rsidP="00557B4B">
      <w:pPr>
        <w:pStyle w:val="ListParagraph"/>
        <w:spacing w:after="0" w:line="360" w:lineRule="auto"/>
        <w:ind w:left="0"/>
        <w:jc w:val="both"/>
        <w:rPr>
          <w:rFonts w:ascii="Sylfaen" w:hAnsi="Sylfaen"/>
          <w:sz w:val="20"/>
          <w:szCs w:val="20"/>
          <w:lang w:val="ka-GE"/>
        </w:rPr>
      </w:pPr>
      <w:r>
        <w:rPr>
          <w:rFonts w:ascii="Sylfaen" w:hAnsi="Sylfaen"/>
          <w:sz w:val="20"/>
          <w:szCs w:val="20"/>
          <w:lang w:val="ka-GE"/>
        </w:rPr>
        <w:t>შპს „გარდაბნის გამწმენდი ნაგებობა</w:t>
      </w:r>
      <w:r w:rsidR="001D33B6" w:rsidRPr="00557B4B">
        <w:rPr>
          <w:rFonts w:ascii="Sylfaen" w:hAnsi="Sylfaen"/>
          <w:sz w:val="20"/>
          <w:szCs w:val="20"/>
          <w:lang w:val="ka-GE"/>
        </w:rPr>
        <w:t xml:space="preserve">“ </w:t>
      </w:r>
      <w:r>
        <w:rPr>
          <w:rFonts w:ascii="Sylfaen" w:hAnsi="Sylfaen"/>
          <w:sz w:val="20"/>
          <w:szCs w:val="20"/>
        </w:rPr>
        <w:t>(GST</w:t>
      </w:r>
      <w:r w:rsidR="001D33B6" w:rsidRPr="00557B4B">
        <w:rPr>
          <w:rFonts w:ascii="Sylfaen" w:hAnsi="Sylfaen"/>
          <w:sz w:val="20"/>
          <w:szCs w:val="20"/>
        </w:rPr>
        <w:t xml:space="preserve">) </w:t>
      </w:r>
      <w:r w:rsidR="00993995" w:rsidRPr="00557B4B">
        <w:rPr>
          <w:rFonts w:ascii="Sylfaen" w:hAnsi="Sylfaen"/>
          <w:sz w:val="20"/>
          <w:szCs w:val="20"/>
          <w:lang w:val="ka-GE"/>
        </w:rPr>
        <w:t xml:space="preserve">აცხადებს ელექტრონულ ტენდერს </w:t>
      </w:r>
      <w:r w:rsidRPr="00600513">
        <w:rPr>
          <w:rFonts w:ascii="Sylfaen" w:hAnsi="Sylfaen" w:cs="Sylfaen"/>
          <w:sz w:val="20"/>
          <w:szCs w:val="20"/>
          <w:lang w:val="ka-GE"/>
        </w:rPr>
        <w:t>რკინის ქლორიდის (FeCl3) შესყიდვის თაობაზე</w:t>
      </w:r>
      <w:r>
        <w:rPr>
          <w:rFonts w:ascii="Sylfaen" w:hAnsi="Sylfaen" w:cs="Sylfaen"/>
          <w:sz w:val="20"/>
          <w:szCs w:val="20"/>
        </w:rPr>
        <w:t xml:space="preserve"> </w:t>
      </w:r>
      <w:r w:rsidR="001D33B6" w:rsidRPr="00557B4B">
        <w:rPr>
          <w:rFonts w:ascii="Sylfaen" w:hAnsi="Sylfaen"/>
          <w:sz w:val="20"/>
          <w:szCs w:val="20"/>
          <w:lang w:val="ka-GE"/>
        </w:rPr>
        <w:t>და იწვევს კვალიფიციურ კომპანიებს მონაწილეობის მისაღებად</w:t>
      </w:r>
      <w:r w:rsidR="00BB66A2" w:rsidRPr="00557B4B">
        <w:rPr>
          <w:rFonts w:ascii="Sylfaen" w:hAnsi="Sylfaen"/>
          <w:sz w:val="20"/>
          <w:szCs w:val="20"/>
          <w:lang w:val="ka-GE"/>
        </w:rPr>
        <w:t>.</w:t>
      </w:r>
    </w:p>
    <w:p w14:paraId="2BDA8608" w14:textId="05D35894" w:rsidR="00440220" w:rsidRDefault="00440220" w:rsidP="00440220">
      <w:pPr>
        <w:spacing w:after="0" w:line="240" w:lineRule="auto"/>
        <w:rPr>
          <w:rFonts w:ascii="Sylfaen" w:hAnsi="Sylfaen"/>
          <w:sz w:val="20"/>
          <w:szCs w:val="20"/>
          <w:lang w:val="ka-GE" w:eastAsia="ka-GE"/>
        </w:rPr>
      </w:pPr>
    </w:p>
    <w:p w14:paraId="17F9CDC8" w14:textId="3962E906" w:rsidR="007029DB" w:rsidRPr="007029DB" w:rsidRDefault="007029DB" w:rsidP="00440220">
      <w:pPr>
        <w:spacing w:after="0" w:line="240" w:lineRule="auto"/>
        <w:rPr>
          <w:rFonts w:ascii="Sylfaen" w:hAnsi="Sylfaen"/>
          <w:b/>
          <w:sz w:val="20"/>
          <w:szCs w:val="20"/>
          <w:lang w:val="ka-GE" w:eastAsia="ka-GE"/>
        </w:rPr>
      </w:pPr>
      <w:r w:rsidRPr="007029DB">
        <w:rPr>
          <w:rFonts w:ascii="Sylfaen" w:hAnsi="Sylfaen"/>
          <w:b/>
          <w:sz w:val="20"/>
          <w:szCs w:val="20"/>
          <w:lang w:val="ka-GE" w:eastAsia="ka-GE"/>
        </w:rPr>
        <w:t xml:space="preserve">განსაკუთრებული პირობა: </w:t>
      </w:r>
    </w:p>
    <w:p w14:paraId="22924D45" w14:textId="60D3A6A4" w:rsidR="007029DB" w:rsidRPr="007029DB" w:rsidRDefault="007029DB" w:rsidP="00440220">
      <w:pPr>
        <w:spacing w:after="0" w:line="240" w:lineRule="auto"/>
        <w:rPr>
          <w:rFonts w:ascii="Sylfaen" w:hAnsi="Sylfaen"/>
          <w:b/>
          <w:sz w:val="20"/>
          <w:szCs w:val="20"/>
          <w:lang w:val="ka-GE" w:eastAsia="ka-GE"/>
        </w:rPr>
      </w:pPr>
      <w:r w:rsidRPr="007029DB">
        <w:rPr>
          <w:rFonts w:ascii="Sylfaen" w:hAnsi="Sylfaen"/>
          <w:b/>
          <w:sz w:val="20"/>
          <w:szCs w:val="20"/>
          <w:lang w:val="ka-GE" w:eastAsia="ka-GE"/>
        </w:rPr>
        <w:t>მომწოდებელი/გამყიდველი ვალდებულია</w:t>
      </w:r>
      <w:r>
        <w:rPr>
          <w:rFonts w:ascii="Sylfaen" w:hAnsi="Sylfaen"/>
          <w:b/>
          <w:sz w:val="20"/>
          <w:szCs w:val="20"/>
          <w:lang w:val="ka-GE" w:eastAsia="ka-GE"/>
        </w:rPr>
        <w:t xml:space="preserve"> თვითონ უზრუნველყოს რკინა სამი ქლორიდის ტრანსპორტირება, კერძოდ“ </w:t>
      </w:r>
      <w:r>
        <w:rPr>
          <w:rFonts w:ascii="Sylfaen" w:hAnsi="Sylfaen"/>
          <w:b/>
          <w:sz w:val="20"/>
          <w:szCs w:val="20"/>
          <w:lang w:val="ka-GE" w:eastAsia="ka-GE"/>
        </w:rPr>
        <w:t xml:space="preserve">რკინა სამი ქლორიდის </w:t>
      </w:r>
      <w:r>
        <w:rPr>
          <w:rFonts w:ascii="Sylfaen" w:hAnsi="Sylfaen"/>
          <w:b/>
          <w:sz w:val="20"/>
          <w:szCs w:val="20"/>
          <w:lang w:val="ka-GE" w:eastAsia="ka-GE"/>
        </w:rPr>
        <w:t xml:space="preserve"> ტრანსპორტირებისათვის საჭირო სპეციალური </w:t>
      </w:r>
      <w:r>
        <w:rPr>
          <w:rFonts w:ascii="Sylfaen" w:hAnsi="Sylfaen" w:cs="Sylfaen"/>
          <w:b/>
          <w:sz w:val="20"/>
          <w:szCs w:val="20"/>
          <w:lang w:val="ka-GE"/>
        </w:rPr>
        <w:t>ტანკერი</w:t>
      </w:r>
      <w:r>
        <w:rPr>
          <w:rFonts w:ascii="Sylfaen" w:hAnsi="Sylfaen" w:cs="Sylfaen"/>
          <w:b/>
          <w:sz w:val="20"/>
          <w:szCs w:val="20"/>
          <w:lang w:val="ka-GE"/>
        </w:rPr>
        <w:t xml:space="preserve"> და რკინა სამი ქლორიდის ტანკერიდან გადმოტვირთვისა და რეზერვუარში ჩატვირთვისათვის საჭირო ყველა აქსესუარი. </w:t>
      </w:r>
    </w:p>
    <w:p w14:paraId="7954B8F2" w14:textId="77777777" w:rsidR="004C7970" w:rsidRPr="00515AAF" w:rsidRDefault="004C7970" w:rsidP="00515AAF">
      <w:pPr>
        <w:spacing w:after="0" w:line="360" w:lineRule="auto"/>
        <w:jc w:val="both"/>
        <w:rPr>
          <w:rFonts w:ascii="Sylfaen" w:hAnsi="Sylfaen"/>
          <w:sz w:val="20"/>
          <w:szCs w:val="20"/>
          <w:lang w:val="ka-GE"/>
        </w:rPr>
      </w:pPr>
    </w:p>
    <w:p w14:paraId="4248062A" w14:textId="77777777" w:rsidR="004C7970" w:rsidRPr="00557B4B" w:rsidRDefault="004C7970" w:rsidP="004C7970">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(ტექნიკური დავალება), რაოდენობა/მოცულობა</w:t>
      </w:r>
    </w:p>
    <w:p w14:paraId="6021429C" w14:textId="77777777" w:rsidR="00600513" w:rsidRDefault="00600513" w:rsidP="00BB66A2">
      <w:pPr>
        <w:spacing w:after="0" w:line="240" w:lineRule="auto"/>
        <w:rPr>
          <w:rFonts w:ascii="Sylfaen" w:hAnsi="Sylfaen"/>
          <w:b/>
          <w:sz w:val="20"/>
          <w:szCs w:val="20"/>
          <w:lang w:val="ka-GE"/>
        </w:rPr>
      </w:pPr>
    </w:p>
    <w:p w14:paraId="77055434" w14:textId="77777777" w:rsidR="00600513" w:rsidRDefault="00600513" w:rsidP="00BB66A2">
      <w:pPr>
        <w:spacing w:after="0" w:line="240" w:lineRule="auto"/>
        <w:rPr>
          <w:rFonts w:ascii="Sylfaen" w:hAnsi="Sylfaen" w:cs="Sylfaen"/>
          <w:sz w:val="20"/>
          <w:szCs w:val="20"/>
          <w:lang w:val="ka-GE"/>
        </w:rPr>
      </w:pPr>
      <w:r w:rsidRPr="00600513">
        <w:rPr>
          <w:rFonts w:ascii="Sylfaen" w:hAnsi="Sylfaen" w:cs="Sylfaen"/>
          <w:b/>
          <w:sz w:val="20"/>
          <w:szCs w:val="20"/>
          <w:lang w:val="ka-GE"/>
        </w:rPr>
        <w:t xml:space="preserve">დასახელება: </w:t>
      </w:r>
      <w:r w:rsidRPr="00600513">
        <w:rPr>
          <w:rFonts w:ascii="Sylfaen" w:hAnsi="Sylfaen" w:cs="Sylfaen"/>
          <w:sz w:val="20"/>
          <w:szCs w:val="20"/>
          <w:lang w:val="ka-GE"/>
        </w:rPr>
        <w:t>Ferric chloride (FeCl3) (40%),  რკინა სამი ქლორიდი</w:t>
      </w:r>
    </w:p>
    <w:p w14:paraId="227C408F" w14:textId="77777777" w:rsidR="00E43AB5" w:rsidRDefault="00E43AB5" w:rsidP="00600513">
      <w:pPr>
        <w:shd w:val="clear" w:color="auto" w:fill="FFFFFF"/>
        <w:spacing w:after="0" w:line="240" w:lineRule="auto"/>
        <w:rPr>
          <w:rFonts w:ascii="Sylfaen" w:hAnsi="Sylfaen" w:cs="Sylfaen"/>
          <w:b/>
          <w:sz w:val="20"/>
          <w:szCs w:val="20"/>
          <w:lang w:val="ka-GE"/>
        </w:rPr>
      </w:pPr>
    </w:p>
    <w:p w14:paraId="13C5768F" w14:textId="77777777" w:rsidR="00600513" w:rsidRDefault="00600513" w:rsidP="00600513">
      <w:pPr>
        <w:shd w:val="clear" w:color="auto" w:fill="FFFFFF"/>
        <w:spacing w:after="0" w:line="240" w:lineRule="auto"/>
        <w:rPr>
          <w:rFonts w:ascii="Sylfaen" w:hAnsi="Sylfaen" w:cs="Sylfaen"/>
          <w:b/>
          <w:sz w:val="20"/>
          <w:szCs w:val="20"/>
          <w:lang w:val="ka-GE"/>
        </w:rPr>
      </w:pPr>
      <w:r w:rsidRPr="00600513">
        <w:rPr>
          <w:rFonts w:ascii="Sylfaen" w:hAnsi="Sylfaen" w:cs="Sylfaen"/>
          <w:b/>
          <w:sz w:val="20"/>
          <w:szCs w:val="20"/>
          <w:lang w:val="ka-GE"/>
        </w:rPr>
        <w:t xml:space="preserve">პარამეტრები: </w:t>
      </w:r>
    </w:p>
    <w:p w14:paraId="1961FFCD" w14:textId="77777777" w:rsidR="00E22CAB" w:rsidRPr="00E22CAB" w:rsidRDefault="00E22CAB" w:rsidP="00600513">
      <w:pPr>
        <w:shd w:val="clear" w:color="auto" w:fill="FFFFFF"/>
        <w:spacing w:after="0" w:line="240" w:lineRule="auto"/>
        <w:rPr>
          <w:rFonts w:ascii="Sylfaen" w:hAnsi="Sylfaen" w:cs="Sylfaen"/>
          <w:sz w:val="20"/>
          <w:szCs w:val="20"/>
          <w:lang w:val="ka-GE"/>
        </w:rPr>
      </w:pPr>
      <w:r w:rsidRPr="00E22CAB">
        <w:rPr>
          <w:rFonts w:ascii="Sylfaen" w:hAnsi="Sylfaen" w:cs="Sylfaen"/>
          <w:sz w:val="20"/>
          <w:szCs w:val="20"/>
          <w:lang w:val="ka-GE"/>
        </w:rPr>
        <w:t xml:space="preserve">ტიპი -2 </w:t>
      </w:r>
    </w:p>
    <w:p w14:paraId="5F9F299F" w14:textId="77777777" w:rsidR="00BA70C0" w:rsidRDefault="00E22CAB" w:rsidP="00600513">
      <w:pPr>
        <w:shd w:val="clear" w:color="auto" w:fill="FFFFFF"/>
        <w:spacing w:after="0" w:line="240" w:lineRule="auto"/>
        <w:rPr>
          <w:rFonts w:cs="Calibri"/>
          <w:color w:val="231F20"/>
          <w:sz w:val="20"/>
          <w:szCs w:val="20"/>
        </w:rPr>
      </w:pPr>
      <w:r>
        <w:rPr>
          <w:rFonts w:ascii="Sylfaen" w:hAnsi="Sylfaen" w:cs="Calibri"/>
          <w:color w:val="231F20"/>
          <w:sz w:val="20"/>
          <w:szCs w:val="20"/>
          <w:lang w:val="ka-GE"/>
        </w:rPr>
        <w:t>სისუფთავე</w:t>
      </w:r>
      <w:r>
        <w:rPr>
          <w:rFonts w:cs="Calibri"/>
          <w:color w:val="231F20"/>
          <w:sz w:val="20"/>
          <w:szCs w:val="20"/>
        </w:rPr>
        <w:t xml:space="preserve">    (FeCl,)  -  </w:t>
      </w:r>
      <w:r w:rsidR="00600513" w:rsidRPr="00B2792E">
        <w:rPr>
          <w:rFonts w:cs="Calibri"/>
          <w:color w:val="231F20"/>
          <w:sz w:val="20"/>
          <w:szCs w:val="20"/>
        </w:rPr>
        <w:t>%40+ 2 (m/m)</w:t>
      </w:r>
      <w:r w:rsidR="00600513" w:rsidRPr="00B2792E">
        <w:rPr>
          <w:rFonts w:cs="Calibri"/>
          <w:color w:val="231F20"/>
          <w:sz w:val="20"/>
          <w:szCs w:val="20"/>
        </w:rPr>
        <w:br/>
      </w:r>
      <w:r w:rsidR="00FC7F37">
        <w:rPr>
          <w:rFonts w:ascii="Sylfaen" w:hAnsi="Sylfaen" w:cs="Calibri"/>
          <w:color w:val="231F20"/>
          <w:sz w:val="20"/>
          <w:szCs w:val="20"/>
          <w:lang w:val="ka-GE"/>
        </w:rPr>
        <w:t>ფიზიკური მახასიათებლები</w:t>
      </w:r>
      <w:r w:rsidRPr="003378A4">
        <w:rPr>
          <w:rFonts w:cs="Calibri"/>
          <w:color w:val="231F20"/>
          <w:sz w:val="20"/>
          <w:szCs w:val="20"/>
        </w:rPr>
        <w:t xml:space="preserve"> </w:t>
      </w:r>
      <w:r>
        <w:rPr>
          <w:rFonts w:ascii="Sylfaen" w:hAnsi="Sylfaen" w:cs="Calibri"/>
          <w:color w:val="231F20"/>
          <w:sz w:val="20"/>
          <w:szCs w:val="20"/>
          <w:lang w:val="ka-GE"/>
        </w:rPr>
        <w:t xml:space="preserve">- </w:t>
      </w:r>
      <w:r w:rsidR="00600513" w:rsidRPr="00B2792E">
        <w:rPr>
          <w:rFonts w:ascii="Sylfaen" w:hAnsi="Sylfaen" w:cs="Sylfaen"/>
          <w:color w:val="231F20"/>
          <w:sz w:val="20"/>
          <w:szCs w:val="20"/>
        </w:rPr>
        <w:t>მუქი</w:t>
      </w:r>
      <w:r w:rsidR="00600513" w:rsidRPr="00B2792E">
        <w:rPr>
          <w:rFonts w:cs="Calibri"/>
          <w:color w:val="231F20"/>
          <w:sz w:val="20"/>
          <w:szCs w:val="20"/>
        </w:rPr>
        <w:t xml:space="preserve"> </w:t>
      </w:r>
      <w:r w:rsidR="00600513" w:rsidRPr="00B2792E">
        <w:rPr>
          <w:rFonts w:ascii="Sylfaen" w:hAnsi="Sylfaen" w:cs="Sylfaen"/>
          <w:color w:val="231F20"/>
          <w:sz w:val="20"/>
          <w:szCs w:val="20"/>
        </w:rPr>
        <w:t>ყავისფერი</w:t>
      </w:r>
      <w:r w:rsidR="00600513" w:rsidRPr="00B2792E">
        <w:rPr>
          <w:rFonts w:cs="Calibri"/>
          <w:color w:val="231F20"/>
          <w:sz w:val="20"/>
          <w:szCs w:val="20"/>
        </w:rPr>
        <w:t xml:space="preserve"> </w:t>
      </w:r>
      <w:r w:rsidR="00600513" w:rsidRPr="00B2792E">
        <w:rPr>
          <w:rFonts w:ascii="Sylfaen" w:hAnsi="Sylfaen" w:cs="Sylfaen"/>
          <w:color w:val="231F20"/>
          <w:sz w:val="20"/>
          <w:szCs w:val="20"/>
        </w:rPr>
        <w:t>ფერის</w:t>
      </w:r>
      <w:r w:rsidR="00600513" w:rsidRPr="00B2792E">
        <w:rPr>
          <w:rFonts w:cs="Calibri"/>
          <w:color w:val="231F20"/>
          <w:sz w:val="20"/>
          <w:szCs w:val="20"/>
        </w:rPr>
        <w:t xml:space="preserve"> </w:t>
      </w:r>
      <w:r w:rsidR="00600513" w:rsidRPr="00B2792E">
        <w:rPr>
          <w:rFonts w:ascii="Sylfaen" w:hAnsi="Sylfaen" w:cs="Sylfaen"/>
          <w:color w:val="231F20"/>
          <w:sz w:val="20"/>
          <w:szCs w:val="20"/>
        </w:rPr>
        <w:t>თხევადი</w:t>
      </w:r>
      <w:r w:rsidR="00600513" w:rsidRPr="00B2792E">
        <w:rPr>
          <w:rFonts w:cs="Calibri"/>
          <w:color w:val="231F20"/>
          <w:sz w:val="20"/>
          <w:szCs w:val="20"/>
        </w:rPr>
        <w:t xml:space="preserve"> </w:t>
      </w:r>
      <w:r w:rsidR="00600513" w:rsidRPr="00B2792E">
        <w:rPr>
          <w:rFonts w:ascii="Sylfaen" w:hAnsi="Sylfaen" w:cs="Sylfaen"/>
          <w:color w:val="231F20"/>
          <w:sz w:val="20"/>
          <w:szCs w:val="20"/>
        </w:rPr>
        <w:t>სახის</w:t>
      </w:r>
      <w:r w:rsidR="00600513" w:rsidRPr="00B2792E">
        <w:rPr>
          <w:rFonts w:cs="Calibri"/>
          <w:color w:val="231F20"/>
          <w:sz w:val="20"/>
          <w:szCs w:val="20"/>
        </w:rPr>
        <w:t xml:space="preserve"> </w:t>
      </w:r>
    </w:p>
    <w:p w14:paraId="780CA3E8" w14:textId="77777777" w:rsidR="00600513" w:rsidRPr="00B2792E" w:rsidRDefault="00BA70C0" w:rsidP="00600513">
      <w:pPr>
        <w:shd w:val="clear" w:color="auto" w:fill="FFFFFF"/>
        <w:spacing w:after="0" w:line="240" w:lineRule="auto"/>
        <w:rPr>
          <w:rFonts w:ascii="Tahoma" w:hAnsi="Tahoma" w:cs="Tahoma"/>
          <w:color w:val="212121"/>
          <w:sz w:val="24"/>
          <w:szCs w:val="24"/>
        </w:rPr>
      </w:pPr>
      <w:r>
        <w:rPr>
          <w:rFonts w:ascii="Sylfaen" w:hAnsi="Sylfaen" w:cs="Calibri"/>
          <w:color w:val="231F20"/>
          <w:sz w:val="20"/>
          <w:szCs w:val="20"/>
          <w:lang w:val="ka-GE"/>
        </w:rPr>
        <w:t xml:space="preserve">სიმკვრივე </w:t>
      </w:r>
      <w:r w:rsidR="00600513" w:rsidRPr="00B2792E">
        <w:rPr>
          <w:rFonts w:cs="Calibri"/>
          <w:color w:val="231F20"/>
          <w:sz w:val="20"/>
          <w:szCs w:val="20"/>
        </w:rPr>
        <w:t>1,435 ± 0,05 (gr/cm3) </w:t>
      </w:r>
      <w:r w:rsidR="00600513" w:rsidRPr="00B2792E">
        <w:rPr>
          <w:rFonts w:ascii="Tahoma" w:hAnsi="Tahoma" w:cs="Tahoma"/>
          <w:color w:val="212121"/>
          <w:sz w:val="24"/>
          <w:szCs w:val="24"/>
        </w:rPr>
        <w:br/>
      </w:r>
      <w:r w:rsidR="00E22CAB">
        <w:rPr>
          <w:rFonts w:cs="Calibri"/>
          <w:color w:val="231F20"/>
          <w:sz w:val="20"/>
          <w:szCs w:val="20"/>
        </w:rPr>
        <w:t xml:space="preserve">Iron  (II)  -  </w:t>
      </w:r>
      <w:r w:rsidR="00600513" w:rsidRPr="00B2792E">
        <w:rPr>
          <w:rFonts w:ascii="Sylfaen" w:hAnsi="Sylfaen" w:cs="Sylfaen"/>
          <w:color w:val="231F20"/>
          <w:sz w:val="20"/>
          <w:szCs w:val="20"/>
        </w:rPr>
        <w:t>მაქ</w:t>
      </w:r>
      <w:r w:rsidR="00600513" w:rsidRPr="00B2792E">
        <w:rPr>
          <w:rFonts w:cs="Calibri"/>
          <w:color w:val="231F20"/>
          <w:sz w:val="20"/>
          <w:szCs w:val="20"/>
        </w:rPr>
        <w:t>. % 2,5(m/m)/Fe(III) </w:t>
      </w:r>
    </w:p>
    <w:p w14:paraId="17F8F1BF" w14:textId="77777777" w:rsidR="00E43AB5" w:rsidRPr="00E43AB5" w:rsidRDefault="00E43AB5" w:rsidP="00600513">
      <w:pPr>
        <w:shd w:val="clear" w:color="auto" w:fill="FFFFFF"/>
        <w:spacing w:after="0" w:line="240" w:lineRule="auto"/>
        <w:rPr>
          <w:rFonts w:ascii="Sylfaen" w:hAnsi="Sylfaen" w:cs="Sylfaen"/>
          <w:b/>
          <w:color w:val="231F20"/>
          <w:sz w:val="20"/>
          <w:szCs w:val="20"/>
        </w:rPr>
      </w:pPr>
    </w:p>
    <w:p w14:paraId="445EE69B" w14:textId="77777777" w:rsidR="00E43AB5" w:rsidRPr="00E43AB5" w:rsidRDefault="00E43AB5" w:rsidP="00600513">
      <w:pPr>
        <w:shd w:val="clear" w:color="auto" w:fill="FFFFFF"/>
        <w:spacing w:after="0" w:line="240" w:lineRule="auto"/>
        <w:rPr>
          <w:rFonts w:ascii="Sylfaen" w:hAnsi="Sylfaen" w:cs="Sylfaen"/>
          <w:b/>
          <w:color w:val="231F20"/>
          <w:sz w:val="20"/>
          <w:szCs w:val="20"/>
          <w:lang w:val="ka-GE"/>
        </w:rPr>
      </w:pPr>
      <w:r w:rsidRPr="00E43AB5">
        <w:rPr>
          <w:rFonts w:ascii="Sylfaen" w:hAnsi="Sylfaen" w:cs="Sylfaen"/>
          <w:b/>
          <w:color w:val="231F20"/>
          <w:sz w:val="20"/>
          <w:szCs w:val="20"/>
          <w:lang w:val="ka-GE"/>
        </w:rPr>
        <w:t>გამოყენება:</w:t>
      </w:r>
    </w:p>
    <w:p w14:paraId="07C1A752" w14:textId="77777777" w:rsidR="00600513" w:rsidRPr="00B2792E" w:rsidRDefault="00600513" w:rsidP="00600513">
      <w:pPr>
        <w:shd w:val="clear" w:color="auto" w:fill="FFFFFF"/>
        <w:spacing w:after="0" w:line="240" w:lineRule="auto"/>
        <w:rPr>
          <w:rFonts w:ascii="Tahoma" w:hAnsi="Tahoma" w:cs="Tahoma"/>
          <w:color w:val="212121"/>
          <w:sz w:val="24"/>
          <w:szCs w:val="24"/>
        </w:rPr>
      </w:pPr>
      <w:r w:rsidRPr="00B2792E">
        <w:rPr>
          <w:rFonts w:ascii="Sylfaen" w:hAnsi="Sylfaen" w:cs="Sylfaen"/>
          <w:color w:val="231F20"/>
          <w:sz w:val="20"/>
          <w:szCs w:val="20"/>
        </w:rPr>
        <w:t>პროდუქტი</w:t>
      </w:r>
      <w:r w:rsidRPr="00B2792E">
        <w:rPr>
          <w:rFonts w:cs="Calibri"/>
          <w:color w:val="231F20"/>
          <w:sz w:val="20"/>
          <w:szCs w:val="20"/>
        </w:rPr>
        <w:t xml:space="preserve"> </w:t>
      </w:r>
      <w:r w:rsidRPr="00B2792E">
        <w:rPr>
          <w:rFonts w:ascii="Sylfaen" w:hAnsi="Sylfaen" w:cs="Sylfaen"/>
          <w:color w:val="231F20"/>
          <w:sz w:val="20"/>
          <w:szCs w:val="20"/>
        </w:rPr>
        <w:t>უნდა</w:t>
      </w:r>
      <w:r w:rsidRPr="00B2792E">
        <w:rPr>
          <w:rFonts w:cs="Calibri"/>
          <w:color w:val="231F20"/>
          <w:sz w:val="20"/>
          <w:szCs w:val="20"/>
        </w:rPr>
        <w:t xml:space="preserve"> </w:t>
      </w:r>
      <w:r w:rsidRPr="00B2792E">
        <w:rPr>
          <w:rFonts w:ascii="Sylfaen" w:hAnsi="Sylfaen" w:cs="Sylfaen"/>
          <w:color w:val="231F20"/>
          <w:sz w:val="20"/>
          <w:szCs w:val="20"/>
        </w:rPr>
        <w:t>იყოს</w:t>
      </w:r>
      <w:r w:rsidRPr="00B2792E">
        <w:rPr>
          <w:rFonts w:cs="Calibri"/>
          <w:color w:val="231F20"/>
          <w:sz w:val="20"/>
          <w:szCs w:val="20"/>
        </w:rPr>
        <w:t xml:space="preserve"> </w:t>
      </w:r>
      <w:r w:rsidRPr="00B2792E">
        <w:rPr>
          <w:rFonts w:ascii="Sylfaen" w:hAnsi="Sylfaen" w:cs="Sylfaen"/>
          <w:color w:val="231F20"/>
          <w:sz w:val="20"/>
          <w:szCs w:val="20"/>
        </w:rPr>
        <w:t>განკუთვნილი</w:t>
      </w:r>
      <w:r w:rsidRPr="00B2792E">
        <w:rPr>
          <w:rFonts w:cs="Calibri"/>
          <w:color w:val="231F20"/>
          <w:sz w:val="20"/>
          <w:szCs w:val="20"/>
        </w:rPr>
        <w:t xml:space="preserve"> </w:t>
      </w:r>
      <w:r w:rsidRPr="00B2792E">
        <w:rPr>
          <w:rFonts w:ascii="Sylfaen" w:hAnsi="Sylfaen" w:cs="Sylfaen"/>
          <w:color w:val="231F20"/>
          <w:sz w:val="20"/>
          <w:szCs w:val="20"/>
        </w:rPr>
        <w:t>სპეცალურად</w:t>
      </w:r>
      <w:r w:rsidRPr="00B2792E">
        <w:rPr>
          <w:rFonts w:cs="Calibri"/>
          <w:color w:val="231F20"/>
          <w:sz w:val="20"/>
          <w:szCs w:val="20"/>
        </w:rPr>
        <w:t xml:space="preserve"> </w:t>
      </w:r>
      <w:r w:rsidRPr="00B2792E">
        <w:rPr>
          <w:rFonts w:ascii="Sylfaen" w:hAnsi="Sylfaen" w:cs="Sylfaen"/>
          <w:color w:val="231F20"/>
          <w:sz w:val="20"/>
          <w:szCs w:val="20"/>
        </w:rPr>
        <w:t>ჩამდინარე</w:t>
      </w:r>
      <w:r w:rsidRPr="00B2792E">
        <w:rPr>
          <w:rFonts w:cs="Calibri"/>
          <w:color w:val="231F20"/>
          <w:sz w:val="20"/>
          <w:szCs w:val="20"/>
        </w:rPr>
        <w:t xml:space="preserve"> (</w:t>
      </w:r>
      <w:r w:rsidRPr="00B2792E">
        <w:rPr>
          <w:rFonts w:ascii="Sylfaen" w:hAnsi="Sylfaen" w:cs="Sylfaen"/>
          <w:color w:val="231F20"/>
          <w:sz w:val="20"/>
          <w:szCs w:val="20"/>
        </w:rPr>
        <w:t>კანალიზაციის</w:t>
      </w:r>
      <w:r w:rsidRPr="00B2792E">
        <w:rPr>
          <w:rFonts w:cs="Calibri"/>
          <w:color w:val="231F20"/>
          <w:sz w:val="20"/>
          <w:szCs w:val="20"/>
        </w:rPr>
        <w:t xml:space="preserve">) </w:t>
      </w:r>
      <w:r w:rsidRPr="00B2792E">
        <w:rPr>
          <w:rFonts w:ascii="Sylfaen" w:hAnsi="Sylfaen" w:cs="Sylfaen"/>
          <w:color w:val="231F20"/>
          <w:sz w:val="20"/>
          <w:szCs w:val="20"/>
        </w:rPr>
        <w:t>წყლისთვის</w:t>
      </w:r>
      <w:r w:rsidRPr="00B2792E">
        <w:rPr>
          <w:rFonts w:cs="Calibri"/>
          <w:color w:val="231F20"/>
          <w:sz w:val="20"/>
          <w:szCs w:val="20"/>
        </w:rPr>
        <w:t xml:space="preserve"> </w:t>
      </w:r>
      <w:r w:rsidRPr="00B2792E">
        <w:rPr>
          <w:rFonts w:ascii="Sylfaen" w:hAnsi="Sylfaen" w:cs="Sylfaen"/>
          <w:color w:val="231F20"/>
          <w:sz w:val="20"/>
          <w:szCs w:val="20"/>
        </w:rPr>
        <w:t>და</w:t>
      </w:r>
      <w:r w:rsidRPr="00B2792E">
        <w:rPr>
          <w:rFonts w:cs="Calibri"/>
          <w:color w:val="231F20"/>
          <w:sz w:val="20"/>
          <w:szCs w:val="20"/>
        </w:rPr>
        <w:t xml:space="preserve"> </w:t>
      </w:r>
      <w:r w:rsidRPr="00B2792E">
        <w:rPr>
          <w:rFonts w:ascii="Sylfaen" w:hAnsi="Sylfaen" w:cs="Sylfaen"/>
          <w:color w:val="231F20"/>
          <w:sz w:val="20"/>
          <w:szCs w:val="20"/>
        </w:rPr>
        <w:t>ტიპი</w:t>
      </w:r>
      <w:r w:rsidRPr="00B2792E">
        <w:rPr>
          <w:rFonts w:cs="Calibri"/>
          <w:color w:val="231F20"/>
          <w:sz w:val="20"/>
          <w:szCs w:val="20"/>
        </w:rPr>
        <w:t xml:space="preserve"> 2</w:t>
      </w:r>
    </w:p>
    <w:p w14:paraId="2B3CB48E" w14:textId="77777777" w:rsidR="00600513" w:rsidRPr="00600513" w:rsidRDefault="00600513" w:rsidP="00BB66A2">
      <w:pPr>
        <w:spacing w:after="0" w:line="240" w:lineRule="auto"/>
        <w:rPr>
          <w:rFonts w:ascii="Sylfaen" w:hAnsi="Sylfaen" w:cs="Sylfaen"/>
          <w:b/>
          <w:sz w:val="20"/>
          <w:szCs w:val="20"/>
          <w:lang w:val="ka-GE"/>
        </w:rPr>
      </w:pPr>
    </w:p>
    <w:p w14:paraId="52E7752A" w14:textId="77777777"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დეტალური აღწერა </w:t>
      </w:r>
      <w:r w:rsidR="00600513">
        <w:rPr>
          <w:rFonts w:ascii="Sylfaen" w:hAnsi="Sylfaen"/>
          <w:sz w:val="20"/>
          <w:szCs w:val="20"/>
          <w:lang w:val="ka-GE"/>
        </w:rPr>
        <w:t>და დამატებითი მოთხოვნები</w:t>
      </w:r>
      <w:r w:rsidRPr="00557B4B">
        <w:rPr>
          <w:rFonts w:ascii="Sylfaen" w:hAnsi="Sylfaen"/>
          <w:sz w:val="20"/>
          <w:szCs w:val="20"/>
          <w:lang w:val="ka-GE"/>
        </w:rPr>
        <w:t xml:space="preserve"> იხილეთ დანართში N1 </w:t>
      </w:r>
    </w:p>
    <w:p w14:paraId="1486B456" w14:textId="77777777" w:rsidR="004C7970" w:rsidRPr="00557B4B" w:rsidRDefault="004C7970" w:rsidP="00BB66A2">
      <w:pPr>
        <w:spacing w:after="0" w:line="240" w:lineRule="auto"/>
        <w:rPr>
          <w:rFonts w:ascii="Sylfaen" w:hAnsi="Sylfaen"/>
          <w:sz w:val="20"/>
          <w:szCs w:val="20"/>
          <w:lang w:val="ka-GE"/>
        </w:rPr>
      </w:pPr>
    </w:p>
    <w:p w14:paraId="0EC1062F" w14:textId="77777777" w:rsidR="004C7970" w:rsidRPr="00557B4B" w:rsidRDefault="004C7970" w:rsidP="00BB66A2">
      <w:pPr>
        <w:spacing w:after="0" w:line="240" w:lineRule="auto"/>
        <w:rPr>
          <w:rFonts w:ascii="Sylfaen" w:hAnsi="Sylfaen"/>
          <w:sz w:val="20"/>
          <w:szCs w:val="20"/>
          <w:lang w:val="ka-GE"/>
        </w:rPr>
      </w:pPr>
    </w:p>
    <w:p w14:paraId="1E1702BB" w14:textId="77777777" w:rsidR="00557C71" w:rsidRPr="00557B4B" w:rsidRDefault="004C7970" w:rsidP="00A544AC">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73D0889C" w14:textId="5AF049FE" w:rsidR="00557C71" w:rsidRPr="00557B4B" w:rsidRDefault="00557C71" w:rsidP="00557C71">
      <w:pPr>
        <w:spacing w:after="0" w:line="240" w:lineRule="auto"/>
        <w:rPr>
          <w:rFonts w:ascii="Sylfaen" w:hAnsi="Sylfaen" w:cs="Sylfaen"/>
          <w:sz w:val="20"/>
          <w:szCs w:val="20"/>
          <w:lang w:val="ka-GE"/>
        </w:rPr>
      </w:pPr>
      <w:r w:rsidRPr="00557B4B">
        <w:rPr>
          <w:rFonts w:ascii="Sylfaen" w:hAnsi="Sylfaen" w:cs="Sylfaen"/>
          <w:sz w:val="20"/>
          <w:szCs w:val="20"/>
          <w:lang w:val="ka-GE"/>
        </w:rPr>
        <w:t>ფასი</w:t>
      </w:r>
      <w:r w:rsidR="0047568B" w:rsidRPr="00557B4B">
        <w:rPr>
          <w:rFonts w:ascii="Sylfaen" w:hAnsi="Sylfaen" w:cs="Sylfaen"/>
          <w:sz w:val="20"/>
          <w:szCs w:val="20"/>
          <w:lang w:val="ka-GE"/>
        </w:rPr>
        <w:t xml:space="preserve"> </w:t>
      </w:r>
      <w:r w:rsidRPr="00557B4B">
        <w:rPr>
          <w:rFonts w:ascii="Sylfaen" w:hAnsi="Sylfaen" w:cs="Sylfaen"/>
          <w:sz w:val="20"/>
          <w:szCs w:val="20"/>
          <w:lang w:val="ka-GE"/>
        </w:rPr>
        <w:t>წარმოდგენილი უნდა იყოს</w:t>
      </w:r>
      <w:r w:rsidR="004C7970" w:rsidRPr="00557B4B">
        <w:rPr>
          <w:rFonts w:ascii="Sylfaen" w:hAnsi="Sylfaen" w:cs="Sylfaen"/>
          <w:sz w:val="20"/>
          <w:szCs w:val="20"/>
          <w:lang w:val="ka-GE"/>
        </w:rPr>
        <w:t xml:space="preserve"> დღგ-ს ჩათვლით ასეთის არსებობის შემთხვევაში,</w:t>
      </w:r>
      <w:r w:rsidRPr="00557B4B">
        <w:rPr>
          <w:rFonts w:ascii="Sylfaen" w:hAnsi="Sylfaen" w:cs="Sylfaen"/>
          <w:sz w:val="20"/>
          <w:szCs w:val="20"/>
          <w:lang w:val="ka-GE"/>
        </w:rPr>
        <w:t xml:space="preserve"> </w:t>
      </w:r>
      <w:r w:rsidR="00600513">
        <w:rPr>
          <w:rFonts w:ascii="Sylfaen" w:hAnsi="Sylfaen" w:cs="Sylfaen"/>
          <w:sz w:val="20"/>
          <w:szCs w:val="20"/>
          <w:lang w:val="ka-GE"/>
        </w:rPr>
        <w:t>გარდაბანში</w:t>
      </w:r>
      <w:r w:rsidR="0047568B" w:rsidRPr="00557B4B">
        <w:rPr>
          <w:rFonts w:ascii="Sylfaen" w:hAnsi="Sylfaen" w:cs="Sylfaen"/>
          <w:sz w:val="20"/>
          <w:szCs w:val="20"/>
          <w:lang w:val="ka-GE"/>
        </w:rPr>
        <w:t xml:space="preserve"> დამკვეთის საწყობამდე ტრანსპორტირების გათვალისწინებით</w:t>
      </w:r>
      <w:r w:rsidR="00600513">
        <w:rPr>
          <w:rFonts w:ascii="Sylfaen" w:hAnsi="Sylfaen" w:cs="Sylfaen"/>
          <w:sz w:val="20"/>
          <w:szCs w:val="20"/>
        </w:rPr>
        <w:t xml:space="preserve">. </w:t>
      </w:r>
      <w:r w:rsidR="0075757C" w:rsidRPr="00557B4B">
        <w:rPr>
          <w:rFonts w:ascii="Sylfaen" w:hAnsi="Sylfaen" w:cs="Sylfaen"/>
          <w:sz w:val="20"/>
          <w:szCs w:val="20"/>
        </w:rPr>
        <w:t xml:space="preserve"> </w:t>
      </w:r>
    </w:p>
    <w:p w14:paraId="2215D038" w14:textId="77777777" w:rsidR="00965D8F" w:rsidRDefault="00965D8F" w:rsidP="00965D8F">
      <w:pPr>
        <w:spacing w:after="0" w:line="240" w:lineRule="auto"/>
        <w:rPr>
          <w:rFonts w:ascii="Sylfaen" w:hAnsi="Sylfaen" w:cs="Sylfaen"/>
          <w:b/>
          <w:sz w:val="20"/>
          <w:szCs w:val="20"/>
          <w:lang w:val="ka-GE"/>
        </w:rPr>
      </w:pPr>
      <w:r>
        <w:rPr>
          <w:rFonts w:ascii="Sylfaen" w:hAnsi="Sylfaen" w:cs="Sylfaen"/>
          <w:b/>
          <w:sz w:val="20"/>
          <w:szCs w:val="20"/>
          <w:lang w:val="ka-GE"/>
        </w:rPr>
        <w:t xml:space="preserve">საორიენტაციო </w:t>
      </w:r>
      <w:r w:rsidRPr="00600513">
        <w:rPr>
          <w:rFonts w:ascii="Sylfaen" w:hAnsi="Sylfaen" w:cs="Sylfaen"/>
          <w:b/>
          <w:sz w:val="20"/>
          <w:szCs w:val="20"/>
          <w:lang w:val="ka-GE"/>
        </w:rPr>
        <w:t>რაოდენობა</w:t>
      </w:r>
      <w:r>
        <w:rPr>
          <w:rFonts w:ascii="Sylfaen" w:hAnsi="Sylfaen" w:cs="Sylfaen"/>
          <w:b/>
          <w:sz w:val="20"/>
          <w:szCs w:val="20"/>
          <w:lang w:val="ka-GE"/>
        </w:rPr>
        <w:t xml:space="preserve"> (წლის ჭრილში): 136 ტონა</w:t>
      </w:r>
    </w:p>
    <w:p w14:paraId="39E1BE73" w14:textId="77777777" w:rsidR="00965D8F" w:rsidRDefault="00965D8F" w:rsidP="00965D8F">
      <w:pPr>
        <w:spacing w:after="0" w:line="240" w:lineRule="auto"/>
        <w:rPr>
          <w:rFonts w:ascii="Sylfaen" w:hAnsi="Sylfaen" w:cs="Sylfaen"/>
          <w:b/>
          <w:sz w:val="20"/>
          <w:szCs w:val="20"/>
          <w:lang w:val="ka-GE"/>
        </w:rPr>
      </w:pPr>
      <w:r>
        <w:rPr>
          <w:rFonts w:ascii="Sylfaen" w:hAnsi="Sylfaen" w:cs="Sylfaen"/>
          <w:b/>
          <w:sz w:val="20"/>
          <w:szCs w:val="20"/>
          <w:lang w:val="ka-GE"/>
        </w:rPr>
        <w:t>თითო შესყიდვის მოცულობა: მინიმუმ 34 ტონა</w:t>
      </w:r>
    </w:p>
    <w:p w14:paraId="24540DE8" w14:textId="77777777" w:rsidR="0047568B" w:rsidRPr="00557B4B" w:rsidRDefault="0047568B" w:rsidP="00557C71">
      <w:pPr>
        <w:spacing w:after="0" w:line="240" w:lineRule="auto"/>
        <w:rPr>
          <w:rFonts w:ascii="Sylfaen" w:hAnsi="Sylfaen" w:cs="Sylfaen"/>
          <w:sz w:val="20"/>
          <w:szCs w:val="20"/>
          <w:lang w:val="ka-GE"/>
        </w:rPr>
      </w:pPr>
    </w:p>
    <w:p w14:paraId="47A645BD" w14:textId="77777777" w:rsidR="00BB66A2" w:rsidRPr="00557B4B" w:rsidRDefault="00BB66A2" w:rsidP="00BB66A2">
      <w:pPr>
        <w:spacing w:after="0" w:line="240" w:lineRule="auto"/>
        <w:rPr>
          <w:rFonts w:ascii="Sylfaen" w:hAnsi="Sylfaen" w:cs="Sylfaen"/>
          <w:b/>
          <w:sz w:val="20"/>
          <w:szCs w:val="20"/>
          <w:u w:val="single"/>
          <w:lang w:val="ka-GE"/>
        </w:rPr>
      </w:pPr>
    </w:p>
    <w:p w14:paraId="50CE2FF0" w14:textId="77777777" w:rsidR="004C7970" w:rsidRPr="00557B4B" w:rsidRDefault="004C7970" w:rsidP="00BB66A2">
      <w:pPr>
        <w:spacing w:after="0" w:line="240" w:lineRule="auto"/>
        <w:rPr>
          <w:rFonts w:ascii="Sylfaen" w:hAnsi="Sylfaen" w:cs="Sylfaen"/>
          <w:b/>
          <w:sz w:val="20"/>
          <w:szCs w:val="20"/>
          <w:u w:val="single"/>
          <w:lang w:val="ka-GE"/>
        </w:rPr>
      </w:pPr>
    </w:p>
    <w:p w14:paraId="1111E095" w14:textId="77777777" w:rsidR="004C7970" w:rsidRPr="00BA70C0" w:rsidRDefault="004C7970" w:rsidP="004C7970">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 xml:space="preserve">ადგილი, </w:t>
      </w:r>
      <w:r w:rsidRPr="00BA70C0">
        <w:rPr>
          <w:rFonts w:ascii="Sylfaen" w:hAnsi="Sylfaen"/>
          <w:b/>
          <w:sz w:val="20"/>
          <w:szCs w:val="20"/>
          <w:lang w:val="ka-GE"/>
        </w:rPr>
        <w:t>ფორმა და ვადა</w:t>
      </w:r>
    </w:p>
    <w:p w14:paraId="75E17829" w14:textId="77777777" w:rsidR="004C7970" w:rsidRPr="00BA70C0" w:rsidRDefault="004C7970" w:rsidP="00BB66A2">
      <w:pPr>
        <w:spacing w:after="0" w:line="240" w:lineRule="auto"/>
        <w:rPr>
          <w:rFonts w:ascii="Sylfaen" w:hAnsi="Sylfaen" w:cs="Sylfaen"/>
          <w:sz w:val="20"/>
          <w:szCs w:val="20"/>
          <w:lang w:val="ka-GE"/>
        </w:rPr>
      </w:pPr>
      <w:r w:rsidRPr="00BA70C0">
        <w:rPr>
          <w:rFonts w:ascii="Sylfaen" w:hAnsi="Sylfaen"/>
          <w:b/>
          <w:sz w:val="20"/>
          <w:szCs w:val="20"/>
          <w:lang w:val="ka-GE"/>
        </w:rPr>
        <w:t>მიწოდებ</w:t>
      </w:r>
      <w:r w:rsidR="00600513" w:rsidRPr="00BA70C0">
        <w:rPr>
          <w:rFonts w:ascii="Sylfaen" w:hAnsi="Sylfaen"/>
          <w:b/>
          <w:sz w:val="20"/>
          <w:szCs w:val="20"/>
          <w:lang w:val="ka-GE"/>
        </w:rPr>
        <w:t xml:space="preserve">ა </w:t>
      </w:r>
      <w:r w:rsidRPr="00BA70C0">
        <w:rPr>
          <w:rFonts w:ascii="Sylfaen" w:hAnsi="Sylfaen"/>
          <w:sz w:val="20"/>
          <w:szCs w:val="20"/>
          <w:lang w:val="ka-GE"/>
        </w:rPr>
        <w:t xml:space="preserve">ეტაპობრივად </w:t>
      </w:r>
      <w:r w:rsidRPr="00BA70C0">
        <w:rPr>
          <w:rFonts w:ascii="Sylfaen" w:hAnsi="Sylfaen" w:cs="Sylfaen"/>
          <w:sz w:val="20"/>
          <w:szCs w:val="20"/>
          <w:lang w:val="ka-GE"/>
        </w:rPr>
        <w:t xml:space="preserve">დამკვეთის საწყობამდე: </w:t>
      </w:r>
      <w:r w:rsidR="00600513" w:rsidRPr="00BA70C0">
        <w:rPr>
          <w:rFonts w:ascii="Sylfaen" w:hAnsi="Sylfaen" w:cs="Sylfaen"/>
          <w:sz w:val="20"/>
          <w:szCs w:val="20"/>
          <w:lang w:val="ka-GE"/>
        </w:rPr>
        <w:t>გარდაბანი, თბილსრესის მიმდებარე ტერიტორია</w:t>
      </w:r>
      <w:r w:rsidRPr="00BA70C0">
        <w:rPr>
          <w:rFonts w:ascii="Sylfaen" w:hAnsi="Sylfaen" w:cs="Sylfaen"/>
          <w:sz w:val="20"/>
          <w:szCs w:val="20"/>
          <w:lang w:val="ka-GE"/>
        </w:rPr>
        <w:t xml:space="preserve"> </w:t>
      </w:r>
      <w:r w:rsidR="00600513" w:rsidRPr="00BA70C0">
        <w:rPr>
          <w:rFonts w:ascii="Sylfaen" w:hAnsi="Sylfaen" w:cs="Sylfaen"/>
          <w:sz w:val="20"/>
          <w:szCs w:val="20"/>
          <w:lang w:val="ka-GE"/>
        </w:rPr>
        <w:t>სპეციალური ტანკერით</w:t>
      </w:r>
    </w:p>
    <w:p w14:paraId="65CBBA66" w14:textId="77777777" w:rsidR="00600513" w:rsidRPr="00BA70C0" w:rsidRDefault="00600513" w:rsidP="00BB66A2">
      <w:pPr>
        <w:spacing w:after="0" w:line="240" w:lineRule="auto"/>
        <w:rPr>
          <w:rFonts w:ascii="Sylfaen" w:hAnsi="Sylfaen" w:cs="Sylfaen"/>
          <w:sz w:val="20"/>
          <w:szCs w:val="20"/>
          <w:lang w:val="ka-GE"/>
        </w:rPr>
      </w:pPr>
    </w:p>
    <w:p w14:paraId="53BABE7C" w14:textId="77777777" w:rsidR="00600513" w:rsidRPr="00BA70C0" w:rsidRDefault="00600513" w:rsidP="00600513">
      <w:pPr>
        <w:numPr>
          <w:ilvl w:val="0"/>
          <w:numId w:val="12"/>
        </w:numPr>
        <w:shd w:val="clear" w:color="auto" w:fill="FFFFFF"/>
        <w:spacing w:before="100" w:beforeAutospacing="1" w:after="100" w:afterAutospacing="1" w:line="240" w:lineRule="auto"/>
        <w:rPr>
          <w:rFonts w:ascii="Tahoma" w:hAnsi="Tahoma" w:cs="Tahoma"/>
          <w:color w:val="212121"/>
          <w:sz w:val="24"/>
          <w:szCs w:val="24"/>
        </w:rPr>
      </w:pPr>
      <w:r w:rsidRPr="00BA70C0">
        <w:rPr>
          <w:rFonts w:ascii="Sylfaen" w:hAnsi="Sylfaen" w:cs="Sylfaen"/>
          <w:b/>
          <w:bCs/>
          <w:color w:val="231F20"/>
          <w:sz w:val="24"/>
          <w:szCs w:val="24"/>
        </w:rPr>
        <w:t>ტანკერი</w:t>
      </w:r>
      <w:r w:rsidRPr="00BA70C0">
        <w:rPr>
          <w:rFonts w:ascii="Sylfaen" w:hAnsi="Sylfaen" w:cs="Sylfaen"/>
          <w:b/>
          <w:bCs/>
          <w:color w:val="231F20"/>
          <w:sz w:val="24"/>
          <w:szCs w:val="24"/>
          <w:lang w:val="ka-GE"/>
        </w:rPr>
        <w:t>ს აღწერილობა</w:t>
      </w:r>
    </w:p>
    <w:p w14:paraId="3E2A764F" w14:textId="77777777" w:rsidR="00600513" w:rsidRPr="00DD210F" w:rsidRDefault="00600513" w:rsidP="00600513">
      <w:pPr>
        <w:shd w:val="clear" w:color="auto" w:fill="FFFFFF"/>
        <w:spacing w:after="0" w:line="240" w:lineRule="auto"/>
        <w:rPr>
          <w:rFonts w:ascii="Sylfaen" w:hAnsi="Sylfaen" w:cs="Sylfaen"/>
          <w:sz w:val="20"/>
          <w:szCs w:val="20"/>
          <w:lang w:val="ka-GE"/>
        </w:rPr>
      </w:pPr>
      <w:r w:rsidRPr="00DD210F">
        <w:rPr>
          <w:rFonts w:ascii="Sylfaen" w:hAnsi="Sylfaen" w:cs="Sylfaen"/>
          <w:sz w:val="20"/>
          <w:szCs w:val="20"/>
          <w:lang w:val="ka-GE"/>
        </w:rPr>
        <w:t>ტანკერი ოთხ (4) დანაყოფიანი უნდა იყოს.  მასალა: პოლიესტერით უნდა იყოს დაფარული.</w:t>
      </w:r>
    </w:p>
    <w:p w14:paraId="7E0997AD" w14:textId="77777777" w:rsidR="00600513" w:rsidRPr="00DD210F" w:rsidRDefault="00600513" w:rsidP="00600513">
      <w:pPr>
        <w:shd w:val="clear" w:color="auto" w:fill="FFFFFF"/>
        <w:spacing w:after="0" w:line="240" w:lineRule="auto"/>
        <w:rPr>
          <w:rFonts w:ascii="Sylfaen" w:hAnsi="Sylfaen" w:cs="Sylfaen"/>
          <w:sz w:val="20"/>
          <w:szCs w:val="20"/>
          <w:lang w:val="ka-GE"/>
        </w:rPr>
      </w:pPr>
      <w:r w:rsidRPr="00DD210F">
        <w:rPr>
          <w:rFonts w:ascii="Sylfaen" w:hAnsi="Sylfaen" w:cs="Sylfaen"/>
          <w:sz w:val="20"/>
          <w:szCs w:val="20"/>
          <w:lang w:val="ka-GE"/>
        </w:rPr>
        <w:t>ტანკერი უნდა იყოს გათვლილი  რკინა სამი ქლორიდის ტრანსპორტირებისთვის.</w:t>
      </w:r>
    </w:p>
    <w:p w14:paraId="510CC607" w14:textId="77777777" w:rsidR="00600513" w:rsidRPr="00DD210F" w:rsidRDefault="00600513" w:rsidP="00600513">
      <w:pPr>
        <w:shd w:val="clear" w:color="auto" w:fill="FFFFFF"/>
        <w:spacing w:after="0" w:line="240" w:lineRule="auto"/>
        <w:rPr>
          <w:rFonts w:ascii="Sylfaen" w:hAnsi="Sylfaen" w:cs="Sylfaen"/>
          <w:sz w:val="20"/>
          <w:szCs w:val="20"/>
          <w:lang w:val="ka-GE"/>
        </w:rPr>
      </w:pPr>
      <w:r w:rsidRPr="00DD210F">
        <w:rPr>
          <w:rFonts w:ascii="Sylfaen" w:hAnsi="Sylfaen" w:cs="Sylfaen"/>
          <w:sz w:val="20"/>
          <w:szCs w:val="20"/>
          <w:lang w:val="ka-GE"/>
        </w:rPr>
        <w:t>ტანკერის ტევადობა უნდა იყოს არაუმცირეს 25 ტონა.(17მ3)</w:t>
      </w:r>
    </w:p>
    <w:p w14:paraId="7215CFE2" w14:textId="12FD6CE3" w:rsidR="00600513" w:rsidRPr="00DD210F" w:rsidRDefault="00600513" w:rsidP="00986C67">
      <w:pPr>
        <w:shd w:val="clear" w:color="auto" w:fill="FFFFFF"/>
        <w:spacing w:after="0" w:line="240" w:lineRule="auto"/>
        <w:rPr>
          <w:rFonts w:ascii="Sylfaen" w:hAnsi="Sylfaen" w:cs="Sylfaen"/>
          <w:sz w:val="20"/>
          <w:szCs w:val="20"/>
          <w:lang w:val="ka-GE"/>
        </w:rPr>
      </w:pPr>
      <w:r w:rsidRPr="00DD210F">
        <w:rPr>
          <w:rFonts w:ascii="Sylfaen" w:hAnsi="Sylfaen" w:cs="Sylfaen"/>
          <w:sz w:val="20"/>
          <w:szCs w:val="20"/>
          <w:lang w:val="ka-GE"/>
        </w:rPr>
        <w:t>ტანკერის დასაცლელად საჭიროა სპეციალური ტუმბო</w:t>
      </w:r>
      <w:r w:rsidR="00D35211" w:rsidRPr="00DD210F">
        <w:rPr>
          <w:rFonts w:ascii="Sylfaen" w:hAnsi="Sylfaen" w:cs="Sylfaen"/>
          <w:sz w:val="20"/>
          <w:szCs w:val="20"/>
          <w:lang w:val="ka-GE"/>
        </w:rPr>
        <w:t xml:space="preserve">, ტუმბოზე მიმაგრებული 20 მეტრიანი სპეციალური მაკავშირებელი მილი.ე.წ. </w:t>
      </w:r>
      <w:r w:rsidR="00D35211" w:rsidRPr="006C4700">
        <w:rPr>
          <w:rFonts w:ascii="Sylfaen" w:hAnsi="Sylfaen" w:cs="Sylfaen"/>
          <w:sz w:val="20"/>
          <w:szCs w:val="20"/>
          <w:lang w:val="ka-GE"/>
        </w:rPr>
        <w:t xml:space="preserve">შლანგი </w:t>
      </w:r>
      <w:r w:rsidRPr="006C4700">
        <w:rPr>
          <w:rFonts w:ascii="Sylfaen" w:hAnsi="Sylfaen" w:cs="Sylfaen"/>
          <w:sz w:val="20"/>
          <w:szCs w:val="20"/>
          <w:lang w:val="ka-GE"/>
        </w:rPr>
        <w:t xml:space="preserve"> და სპეციალური დამაკავშირებელი აპარატი</w:t>
      </w:r>
      <w:r w:rsidR="00BF4F14" w:rsidRPr="006C4700">
        <w:rPr>
          <w:rFonts w:ascii="Sylfaen" w:hAnsi="Sylfaen" w:cs="Sylfaen"/>
          <w:sz w:val="20"/>
          <w:szCs w:val="20"/>
          <w:lang w:val="ka-GE"/>
        </w:rPr>
        <w:t xml:space="preserve"> </w:t>
      </w:r>
      <w:r w:rsidRPr="006C4700">
        <w:rPr>
          <w:rFonts w:ascii="Sylfaen" w:hAnsi="Sylfaen" w:cs="Sylfaen"/>
          <w:sz w:val="20"/>
          <w:szCs w:val="20"/>
          <w:lang w:val="ka-GE"/>
        </w:rPr>
        <w:t>(კონექტორი)</w:t>
      </w:r>
      <w:r w:rsidR="00D35211" w:rsidRPr="006C4700">
        <w:rPr>
          <w:rFonts w:ascii="Sylfaen" w:hAnsi="Sylfaen" w:cs="Sylfaen"/>
          <w:sz w:val="20"/>
          <w:szCs w:val="20"/>
          <w:lang w:val="ka-GE"/>
        </w:rPr>
        <w:t xml:space="preserve"> - DN 80 მმ, რისი საშუალებითაც უნდა მოხდეს კოაგულანტის ჩატვირთვა</w:t>
      </w:r>
      <w:r w:rsidR="00D35211" w:rsidRPr="00DD210F">
        <w:rPr>
          <w:rFonts w:ascii="Sylfaen" w:hAnsi="Sylfaen" w:cs="Sylfaen"/>
          <w:sz w:val="20"/>
          <w:szCs w:val="20"/>
          <w:lang w:val="ka-GE"/>
        </w:rPr>
        <w:t xml:space="preserve"> რეზერუარში. </w:t>
      </w:r>
      <w:r w:rsidR="00986C67" w:rsidRPr="00DD210F">
        <w:rPr>
          <w:rFonts w:ascii="Sylfaen" w:hAnsi="Sylfaen" w:cs="Sylfaen"/>
          <w:sz w:val="20"/>
          <w:szCs w:val="20"/>
          <w:lang w:val="ka-GE"/>
        </w:rPr>
        <w:t xml:space="preserve">იხილეთ დანართ N1-ში მოცემული სურათები.  </w:t>
      </w:r>
      <w:r w:rsidR="00D35211" w:rsidRPr="007029DB">
        <w:rPr>
          <w:rFonts w:ascii="Sylfaen" w:hAnsi="Sylfaen" w:cs="Sylfaen"/>
          <w:b/>
          <w:sz w:val="20"/>
          <w:szCs w:val="20"/>
          <w:lang w:val="ka-GE"/>
        </w:rPr>
        <w:t>ყველა ამ აქსე</w:t>
      </w:r>
      <w:r w:rsidR="007029DB" w:rsidRPr="007029DB">
        <w:rPr>
          <w:rFonts w:ascii="Sylfaen" w:hAnsi="Sylfaen" w:cs="Sylfaen"/>
          <w:b/>
          <w:sz w:val="20"/>
          <w:szCs w:val="20"/>
          <w:lang w:val="ka-GE"/>
        </w:rPr>
        <w:t>ს</w:t>
      </w:r>
      <w:r w:rsidR="00D35211" w:rsidRPr="007029DB">
        <w:rPr>
          <w:rFonts w:ascii="Sylfaen" w:hAnsi="Sylfaen" w:cs="Sylfaen"/>
          <w:b/>
          <w:sz w:val="20"/>
          <w:szCs w:val="20"/>
          <w:lang w:val="ka-GE"/>
        </w:rPr>
        <w:t>უარის უზრუნველყოფა მიწოდებისა და გადმოტვირთვ</w:t>
      </w:r>
      <w:r w:rsidR="007029DB">
        <w:rPr>
          <w:rFonts w:ascii="Sylfaen" w:hAnsi="Sylfaen" w:cs="Sylfaen"/>
          <w:b/>
          <w:sz w:val="20"/>
          <w:szCs w:val="20"/>
          <w:lang w:val="ka-GE"/>
        </w:rPr>
        <w:t>ის პროცესში ევალება მომწოდებელს, ისევე როგორც ტანკერისა და ტრანსპორტირების უზრუნველყოფა.</w:t>
      </w:r>
    </w:p>
    <w:p w14:paraId="49D50D08" w14:textId="77777777" w:rsidR="00B135C2" w:rsidRDefault="00B135C2" w:rsidP="00B135C2">
      <w:pPr>
        <w:spacing w:after="0" w:line="240" w:lineRule="auto"/>
        <w:rPr>
          <w:rFonts w:ascii="Sylfaen" w:hAnsi="Sylfaen"/>
          <w:b/>
          <w:sz w:val="20"/>
          <w:szCs w:val="20"/>
          <w:lang w:val="ka-GE"/>
        </w:rPr>
      </w:pPr>
    </w:p>
    <w:p w14:paraId="48B47A59" w14:textId="77777777" w:rsidR="00B135C2" w:rsidRPr="00557B4B" w:rsidRDefault="00B135C2" w:rsidP="00BB66A2">
      <w:pPr>
        <w:spacing w:after="0" w:line="240" w:lineRule="auto"/>
        <w:rPr>
          <w:rFonts w:ascii="Sylfaen" w:hAnsi="Sylfaen"/>
          <w:b/>
          <w:sz w:val="20"/>
          <w:szCs w:val="20"/>
          <w:lang w:val="ka-GE"/>
        </w:rPr>
      </w:pPr>
    </w:p>
    <w:p w14:paraId="4EC67DD3" w14:textId="77777777" w:rsidR="00B135C2" w:rsidRPr="00557B4B" w:rsidRDefault="00515AAF" w:rsidP="00B135C2">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2FD5EB29" w14:textId="77777777" w:rsidR="00B135C2" w:rsidRDefault="00B135C2" w:rsidP="00B135C2">
      <w:pPr>
        <w:spacing w:after="0" w:line="240" w:lineRule="auto"/>
        <w:jc w:val="both"/>
        <w:rPr>
          <w:rFonts w:ascii="Sylfaen" w:hAnsi="Sylfaen"/>
          <w:sz w:val="20"/>
          <w:szCs w:val="20"/>
          <w:lang w:val="ka-GE"/>
        </w:rPr>
      </w:pPr>
      <w:r w:rsidRPr="00557B4B">
        <w:rPr>
          <w:rFonts w:ascii="Sylfaen" w:hAnsi="Sylfaen"/>
          <w:sz w:val="20"/>
          <w:szCs w:val="20"/>
          <w:lang w:val="ka-GE"/>
        </w:rPr>
        <w:t>ანგარიშსწორება მოხდება კონსიგნაციის წესით, უნაღდო ანგარიშსწორებით თითოეულ მიწოდებულ პარტიაზე,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3CAB3FC3" w14:textId="77777777" w:rsidR="00515AAF" w:rsidRDefault="00515AAF" w:rsidP="00B135C2">
      <w:pPr>
        <w:spacing w:after="0" w:line="240" w:lineRule="auto"/>
        <w:jc w:val="both"/>
        <w:rPr>
          <w:rFonts w:ascii="Sylfaen" w:hAnsi="Sylfaen"/>
          <w:sz w:val="20"/>
          <w:szCs w:val="20"/>
          <w:lang w:val="ka-GE"/>
        </w:rPr>
      </w:pPr>
    </w:p>
    <w:p w14:paraId="10B9FAB4" w14:textId="77777777" w:rsidR="00515AAF" w:rsidRPr="00964098" w:rsidRDefault="00515AAF" w:rsidP="00515AAF">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49D37D38" w14:textId="77777777" w:rsidR="00515AAF" w:rsidRDefault="00515AAF" w:rsidP="00515AAF">
      <w:pPr>
        <w:spacing w:after="0" w:line="240" w:lineRule="auto"/>
        <w:jc w:val="both"/>
        <w:rPr>
          <w:rFonts w:ascii="Sylfaen" w:hAnsi="Sylfaen"/>
          <w:sz w:val="20"/>
          <w:szCs w:val="20"/>
          <w:lang w:val="ka-GE"/>
        </w:rPr>
      </w:pPr>
      <w:r w:rsidRPr="006966D7">
        <w:rPr>
          <w:rFonts w:ascii="Sylfaen" w:hAnsi="Sylfaen"/>
          <w:sz w:val="20"/>
          <w:szCs w:val="20"/>
          <w:lang w:val="ka-GE"/>
        </w:rPr>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შესყიდვის ობიექტით განსაზღვრული </w:t>
      </w:r>
      <w:r w:rsidRPr="00964098">
        <w:rPr>
          <w:rFonts w:ascii="Sylfaen" w:hAnsi="Sylfaen"/>
          <w:sz w:val="20"/>
          <w:szCs w:val="20"/>
          <w:lang w:val="ka-GE"/>
        </w:rPr>
        <w:t>საქონლის მიწოდება/რეალიზაციის გამოცდილება,</w:t>
      </w:r>
      <w:r w:rsidRPr="006966D7">
        <w:rPr>
          <w:rFonts w:ascii="Sylfaen" w:hAnsi="Sylfaen"/>
          <w:sz w:val="20"/>
          <w:szCs w:val="20"/>
          <w:lang w:val="ka-GE"/>
        </w:rPr>
        <w:t xml:space="preserve"> რაზედაც უნდა წარმოადგინოს შესაბამისი დამადასტურებელი დოკუმენტები:</w:t>
      </w:r>
      <w:r>
        <w:rPr>
          <w:rFonts w:ascii="Sylfaen" w:hAnsi="Sylfaen"/>
          <w:sz w:val="20"/>
          <w:szCs w:val="20"/>
        </w:rPr>
        <w:t xml:space="preserve"> </w:t>
      </w:r>
      <w:r w:rsidRPr="006966D7">
        <w:rPr>
          <w:rFonts w:ascii="Sylfaen" w:hAnsi="Sylfaen"/>
          <w:sz w:val="20"/>
          <w:szCs w:val="20"/>
          <w:lang w:val="ka-GE"/>
        </w:rPr>
        <w:t xml:space="preserve">ხელშეკრულებ(ებ)ა და ამავე ხელშეკრულებ(ებ)ის </w:t>
      </w:r>
      <w:r w:rsidRPr="00964098">
        <w:rPr>
          <w:rFonts w:ascii="Sylfaen" w:hAnsi="Sylfaen"/>
          <w:sz w:val="20"/>
          <w:szCs w:val="20"/>
          <w:lang w:val="ka-GE"/>
        </w:rPr>
        <w:t>შესრულების</w:t>
      </w:r>
      <w:r w:rsidRPr="006966D7">
        <w:rPr>
          <w:rFonts w:ascii="Sylfaen" w:hAnsi="Sylfaen"/>
          <w:sz w:val="20"/>
          <w:szCs w:val="20"/>
          <w:lang w:val="ka-GE"/>
        </w:rPr>
        <w:t xml:space="preserve"> დამადასტურებელი დოკუმენტ(ებ)ი ან/და აღნიშნული დოკუმენტაციის შესახებ მითითება სახელმწიფო</w:t>
      </w:r>
    </w:p>
    <w:p w14:paraId="51779F2A" w14:textId="77777777" w:rsidR="00602F6C" w:rsidRDefault="00602F6C" w:rsidP="00515AAF">
      <w:pPr>
        <w:spacing w:after="0" w:line="240" w:lineRule="auto"/>
        <w:jc w:val="both"/>
        <w:rPr>
          <w:rFonts w:ascii="Sylfaen" w:hAnsi="Sylfaen"/>
          <w:sz w:val="20"/>
          <w:szCs w:val="20"/>
          <w:lang w:val="ka-GE"/>
        </w:rPr>
      </w:pPr>
    </w:p>
    <w:p w14:paraId="7521F595" w14:textId="77777777" w:rsidR="00602F6C" w:rsidRDefault="00602F6C" w:rsidP="00602F6C">
      <w:pPr>
        <w:spacing w:after="0" w:line="240" w:lineRule="auto"/>
        <w:rPr>
          <w:rFonts w:ascii="Sylfaen" w:hAnsi="Sylfaen"/>
          <w:b/>
          <w:sz w:val="20"/>
          <w:szCs w:val="20"/>
        </w:rPr>
      </w:pPr>
      <w:r w:rsidRPr="00602F6C">
        <w:rPr>
          <w:rFonts w:ascii="Sylfaen" w:hAnsi="Sylfaen"/>
          <w:b/>
          <w:sz w:val="20"/>
          <w:szCs w:val="20"/>
        </w:rPr>
        <w:t xml:space="preserve">1.7 </w:t>
      </w:r>
      <w:r w:rsidRPr="008261C1">
        <w:rPr>
          <w:rFonts w:ascii="Sylfaen" w:hAnsi="Sylfaen"/>
          <w:b/>
          <w:sz w:val="20"/>
          <w:szCs w:val="20"/>
        </w:rPr>
        <w:t>მოთხოვნა შესყიდვის ობიექტის ნიმუშის  შესახებ</w:t>
      </w:r>
    </w:p>
    <w:p w14:paraId="366787CB" w14:textId="77777777" w:rsidR="00B41863" w:rsidRDefault="00B41863" w:rsidP="00B41863">
      <w:pPr>
        <w:spacing w:after="0" w:line="240" w:lineRule="auto"/>
        <w:jc w:val="both"/>
        <w:rPr>
          <w:rFonts w:ascii="Sylfaen" w:hAnsi="Sylfaen"/>
          <w:sz w:val="20"/>
          <w:szCs w:val="20"/>
          <w:lang w:val="ka-GE"/>
        </w:rPr>
      </w:pPr>
      <w:r>
        <w:rPr>
          <w:rFonts w:ascii="Sylfaen" w:hAnsi="Sylfaen"/>
          <w:sz w:val="20"/>
          <w:szCs w:val="20"/>
          <w:lang w:val="ka-GE"/>
        </w:rPr>
        <w:t>შემსყიდველის მოთხოვნის შემთხვევაში 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w:t>
      </w:r>
    </w:p>
    <w:p w14:paraId="32D7417A" w14:textId="77777777" w:rsidR="00602F6C" w:rsidRPr="00602F6C" w:rsidRDefault="00602F6C" w:rsidP="00515AAF">
      <w:pPr>
        <w:spacing w:after="0" w:line="240" w:lineRule="auto"/>
        <w:jc w:val="both"/>
        <w:rPr>
          <w:rFonts w:ascii="Sylfaen" w:hAnsi="Sylfaen"/>
          <w:b/>
          <w:sz w:val="20"/>
          <w:szCs w:val="20"/>
        </w:rPr>
      </w:pPr>
    </w:p>
    <w:p w14:paraId="67737053" w14:textId="2AED5AC3" w:rsidR="004B17E5" w:rsidRPr="00557B4B" w:rsidRDefault="00B41863" w:rsidP="004B17E5">
      <w:pPr>
        <w:spacing w:before="240" w:after="160" w:line="240" w:lineRule="auto"/>
        <w:jc w:val="both"/>
        <w:rPr>
          <w:rFonts w:ascii="Sylfaen" w:hAnsi="Sylfaen"/>
          <w:b/>
          <w:sz w:val="20"/>
          <w:szCs w:val="20"/>
          <w:lang w:val="ka-GE"/>
        </w:rPr>
      </w:pPr>
      <w:r>
        <w:rPr>
          <w:rFonts w:ascii="Sylfaen" w:hAnsi="Sylfaen"/>
          <w:b/>
          <w:sz w:val="20"/>
          <w:szCs w:val="20"/>
          <w:lang w:val="ka-GE"/>
        </w:rPr>
        <w:t>1.</w:t>
      </w:r>
      <w:r>
        <w:rPr>
          <w:rFonts w:ascii="Sylfaen" w:hAnsi="Sylfaen"/>
          <w:b/>
          <w:sz w:val="20"/>
          <w:szCs w:val="20"/>
        </w:rPr>
        <w:t>8</w:t>
      </w:r>
      <w:r w:rsidR="004B17E5" w:rsidRPr="00557B4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52A91C4F" w14:textId="034FB51D" w:rsidR="00B135C2" w:rsidRDefault="00B41863" w:rsidP="00BB66A2">
      <w:pPr>
        <w:spacing w:after="0" w:line="240" w:lineRule="auto"/>
        <w:rPr>
          <w:rFonts w:ascii="Sylfaen" w:hAnsi="Sylfaen"/>
          <w:sz w:val="20"/>
          <w:szCs w:val="20"/>
          <w:lang w:val="ka-GE"/>
        </w:rPr>
      </w:pPr>
      <w:r>
        <w:rPr>
          <w:rFonts w:ascii="Sylfaen" w:hAnsi="Sylfaen"/>
          <w:sz w:val="20"/>
          <w:szCs w:val="20"/>
          <w:lang w:val="ka-GE"/>
        </w:rPr>
        <w:t>1</w:t>
      </w:r>
      <w:r>
        <w:rPr>
          <w:rFonts w:ascii="Sylfaen" w:hAnsi="Sylfaen"/>
          <w:sz w:val="20"/>
          <w:szCs w:val="20"/>
        </w:rPr>
        <w:t>.</w:t>
      </w:r>
      <w:r w:rsidR="00E43AB5">
        <w:rPr>
          <w:rFonts w:ascii="Sylfaen" w:hAnsi="Sylfaen"/>
          <w:sz w:val="20"/>
          <w:szCs w:val="20"/>
          <w:lang w:val="ka-GE"/>
        </w:rPr>
        <w:t xml:space="preserve"> </w:t>
      </w:r>
      <w:r w:rsidR="00515AAF">
        <w:rPr>
          <w:rFonts w:ascii="Sylfaen" w:hAnsi="Sylfaen"/>
          <w:sz w:val="20"/>
          <w:szCs w:val="20"/>
          <w:lang w:val="ka-GE"/>
        </w:rPr>
        <w:t xml:space="preserve">ფასების ცხრილი;  </w:t>
      </w:r>
      <w:r w:rsidR="00515AAF">
        <w:rPr>
          <w:rFonts w:ascii="Sylfaen" w:hAnsi="Sylfaen"/>
          <w:sz w:val="20"/>
          <w:szCs w:val="20"/>
        </w:rPr>
        <w:t>(</w:t>
      </w:r>
      <w:r w:rsidR="00515AAF">
        <w:rPr>
          <w:rFonts w:ascii="Sylfaen" w:hAnsi="Sylfaen"/>
          <w:sz w:val="20"/>
          <w:szCs w:val="20"/>
          <w:lang w:val="ka-GE"/>
        </w:rPr>
        <w:t>დანართი N2)</w:t>
      </w:r>
      <w:r w:rsidR="001031BD">
        <w:rPr>
          <w:rFonts w:ascii="Sylfaen" w:hAnsi="Sylfaen"/>
          <w:sz w:val="20"/>
          <w:szCs w:val="20"/>
          <w:lang w:val="ka-GE"/>
        </w:rPr>
        <w:t>;</w:t>
      </w:r>
    </w:p>
    <w:p w14:paraId="3CAFDBB7" w14:textId="4B99EF0F" w:rsidR="00515AAF" w:rsidRPr="00557B4B" w:rsidRDefault="00B41863" w:rsidP="00515AAF">
      <w:pPr>
        <w:spacing w:after="0" w:line="240" w:lineRule="auto"/>
        <w:jc w:val="both"/>
        <w:rPr>
          <w:rFonts w:ascii="Sylfaen" w:hAnsi="Sylfaen"/>
          <w:sz w:val="20"/>
          <w:szCs w:val="20"/>
          <w:lang w:val="ka-GE"/>
        </w:rPr>
      </w:pPr>
      <w:r>
        <w:rPr>
          <w:rFonts w:ascii="Sylfaen" w:hAnsi="Sylfaen"/>
          <w:sz w:val="20"/>
          <w:szCs w:val="20"/>
          <w:lang w:val="ka-GE"/>
        </w:rPr>
        <w:t>2.</w:t>
      </w:r>
      <w:r w:rsidR="00515AAF" w:rsidRPr="00557B4B">
        <w:rPr>
          <w:rFonts w:ascii="Sylfaen" w:hAnsi="Sylfaen"/>
          <w:sz w:val="20"/>
          <w:szCs w:val="20"/>
          <w:lang w:val="ka-GE"/>
        </w:rPr>
        <w:t xml:space="preserve"> </w:t>
      </w:r>
      <w:r w:rsidR="00515AAF" w:rsidRPr="007472E1">
        <w:rPr>
          <w:rFonts w:ascii="Sylfaen" w:hAnsi="Sylfaen"/>
          <w:sz w:val="20"/>
          <w:szCs w:val="20"/>
          <w:lang w:val="ka-GE"/>
        </w:rPr>
        <w:t>რკინა სამი ქლორიდი</w:t>
      </w:r>
      <w:r w:rsidR="00515AAF">
        <w:rPr>
          <w:rFonts w:ascii="Sylfaen" w:hAnsi="Sylfaen"/>
          <w:sz w:val="20"/>
          <w:szCs w:val="20"/>
          <w:lang w:val="ka-GE"/>
        </w:rPr>
        <w:t>ს</w:t>
      </w:r>
      <w:r w:rsidR="00515AAF" w:rsidRPr="00557B4B">
        <w:rPr>
          <w:rFonts w:ascii="Sylfaen" w:hAnsi="Sylfaen"/>
          <w:sz w:val="20"/>
          <w:szCs w:val="20"/>
          <w:lang w:val="ka-GE"/>
        </w:rPr>
        <w:t xml:space="preserve"> წარმოშობის სერტიფიკატი</w:t>
      </w:r>
      <w:r w:rsidR="001031BD">
        <w:rPr>
          <w:rFonts w:ascii="Sylfaen" w:hAnsi="Sylfaen"/>
          <w:sz w:val="20"/>
          <w:szCs w:val="20"/>
          <w:lang w:val="ka-GE"/>
        </w:rPr>
        <w:t>;</w:t>
      </w:r>
      <w:r w:rsidR="00515AAF" w:rsidRPr="00557B4B">
        <w:rPr>
          <w:rFonts w:ascii="Sylfaen" w:hAnsi="Sylfaen"/>
          <w:sz w:val="20"/>
          <w:szCs w:val="20"/>
          <w:lang w:val="ka-GE"/>
        </w:rPr>
        <w:t xml:space="preserve"> </w:t>
      </w:r>
    </w:p>
    <w:p w14:paraId="418CCD3A" w14:textId="46467603" w:rsidR="00515AAF" w:rsidRPr="001031BD" w:rsidRDefault="00B41863" w:rsidP="00515AAF">
      <w:pPr>
        <w:spacing w:after="0" w:line="240" w:lineRule="auto"/>
        <w:jc w:val="both"/>
        <w:rPr>
          <w:rFonts w:ascii="Sylfaen" w:hAnsi="Sylfaen"/>
          <w:sz w:val="20"/>
          <w:szCs w:val="20"/>
        </w:rPr>
      </w:pPr>
      <w:r>
        <w:rPr>
          <w:rFonts w:ascii="Sylfaen" w:hAnsi="Sylfaen"/>
          <w:sz w:val="20"/>
          <w:szCs w:val="20"/>
          <w:lang w:val="ka-GE"/>
        </w:rPr>
        <w:t>3.</w:t>
      </w:r>
      <w:r>
        <w:rPr>
          <w:rFonts w:ascii="Sylfaen" w:hAnsi="Sylfaen"/>
          <w:sz w:val="20"/>
          <w:szCs w:val="20"/>
        </w:rPr>
        <w:t xml:space="preserve"> </w:t>
      </w:r>
      <w:r w:rsidR="00515AAF" w:rsidRPr="007472E1">
        <w:rPr>
          <w:rFonts w:ascii="Sylfaen" w:hAnsi="Sylfaen"/>
          <w:sz w:val="20"/>
          <w:szCs w:val="20"/>
          <w:lang w:val="ka-GE"/>
        </w:rPr>
        <w:t>რკინა სამი ქლორიდი</w:t>
      </w:r>
      <w:r w:rsidR="00515AAF">
        <w:rPr>
          <w:rFonts w:ascii="Sylfaen" w:hAnsi="Sylfaen"/>
          <w:sz w:val="20"/>
          <w:szCs w:val="20"/>
          <w:lang w:val="ka-GE"/>
        </w:rPr>
        <w:t>ს</w:t>
      </w:r>
      <w:r w:rsidR="00515AAF" w:rsidRPr="00557B4B">
        <w:rPr>
          <w:rFonts w:ascii="Sylfaen" w:hAnsi="Sylfaen"/>
          <w:sz w:val="20"/>
          <w:szCs w:val="20"/>
          <w:lang w:val="ka-GE"/>
        </w:rPr>
        <w:t xml:space="preserve"> ანალიზის სერტიფიკატი </w:t>
      </w:r>
      <w:r w:rsidR="001031BD">
        <w:rPr>
          <w:rFonts w:ascii="Sylfaen" w:hAnsi="Sylfaen"/>
          <w:sz w:val="20"/>
          <w:szCs w:val="20"/>
          <w:lang w:val="ka-GE"/>
        </w:rPr>
        <w:t>გაცემული მწარმოებლი ქარხნის მიერ;</w:t>
      </w:r>
    </w:p>
    <w:p w14:paraId="51AA0A6D" w14:textId="76922965" w:rsidR="00515AAF" w:rsidRPr="00557B4B" w:rsidRDefault="00B41863" w:rsidP="00515AAF">
      <w:pPr>
        <w:spacing w:after="0" w:line="240" w:lineRule="auto"/>
        <w:jc w:val="both"/>
        <w:rPr>
          <w:rFonts w:ascii="Sylfaen" w:hAnsi="Sylfaen"/>
          <w:sz w:val="20"/>
          <w:szCs w:val="20"/>
          <w:lang w:val="ka-GE"/>
        </w:rPr>
      </w:pPr>
      <w:r>
        <w:rPr>
          <w:rFonts w:ascii="Sylfaen" w:hAnsi="Sylfaen"/>
          <w:sz w:val="20"/>
          <w:szCs w:val="20"/>
          <w:lang w:val="ka-GE"/>
        </w:rPr>
        <w:t>4.</w:t>
      </w:r>
      <w:r w:rsidR="00515AAF" w:rsidRPr="00557B4B">
        <w:rPr>
          <w:rFonts w:ascii="Sylfaen" w:hAnsi="Sylfaen"/>
          <w:sz w:val="20"/>
          <w:szCs w:val="20"/>
          <w:lang w:val="ka-GE"/>
        </w:rPr>
        <w:t xml:space="preserve"> </w:t>
      </w:r>
      <w:r w:rsidR="00515AAF" w:rsidRPr="007472E1">
        <w:rPr>
          <w:rFonts w:ascii="Sylfaen" w:hAnsi="Sylfaen"/>
          <w:sz w:val="20"/>
          <w:szCs w:val="20"/>
          <w:lang w:val="ka-GE"/>
        </w:rPr>
        <w:t>რკინა სამი ქლორიდი</w:t>
      </w:r>
      <w:r w:rsidR="00515AAF">
        <w:rPr>
          <w:rFonts w:ascii="Sylfaen" w:hAnsi="Sylfaen"/>
          <w:sz w:val="20"/>
          <w:szCs w:val="20"/>
          <w:lang w:val="ka-GE"/>
        </w:rPr>
        <w:t>ს</w:t>
      </w:r>
      <w:r w:rsidR="00515AAF" w:rsidRPr="00557B4B">
        <w:rPr>
          <w:rFonts w:ascii="Sylfaen" w:hAnsi="Sylfaen"/>
          <w:sz w:val="20"/>
          <w:szCs w:val="20"/>
          <w:lang w:val="ka-GE"/>
        </w:rPr>
        <w:t xml:space="preserve">  MSDS სერტიფიკატი</w:t>
      </w:r>
      <w:r w:rsidR="00602F6C">
        <w:rPr>
          <w:rFonts w:ascii="Sylfaen" w:hAnsi="Sylfaen"/>
          <w:sz w:val="20"/>
          <w:szCs w:val="20"/>
        </w:rPr>
        <w:t>;</w:t>
      </w:r>
      <w:r w:rsidR="00515AAF" w:rsidRPr="00557B4B">
        <w:rPr>
          <w:rFonts w:ascii="Sylfaen" w:hAnsi="Sylfaen"/>
          <w:sz w:val="20"/>
          <w:szCs w:val="20"/>
          <w:lang w:val="ka-GE"/>
        </w:rPr>
        <w:t xml:space="preserve"> </w:t>
      </w:r>
    </w:p>
    <w:p w14:paraId="035EE812" w14:textId="1B5B28A8" w:rsidR="00515AAF" w:rsidRDefault="00B41863" w:rsidP="00515AAF">
      <w:pPr>
        <w:spacing w:after="0" w:line="240" w:lineRule="auto"/>
        <w:jc w:val="both"/>
        <w:rPr>
          <w:rFonts w:ascii="Sylfaen" w:hAnsi="Sylfaen"/>
          <w:sz w:val="20"/>
          <w:szCs w:val="20"/>
          <w:lang w:val="ka-GE"/>
        </w:rPr>
      </w:pPr>
      <w:r>
        <w:rPr>
          <w:rFonts w:ascii="Sylfaen" w:hAnsi="Sylfaen"/>
          <w:sz w:val="20"/>
          <w:szCs w:val="20"/>
          <w:lang w:val="ka-GE"/>
        </w:rPr>
        <w:t>5</w:t>
      </w:r>
      <w:r>
        <w:rPr>
          <w:rFonts w:ascii="Sylfaen" w:hAnsi="Sylfaen"/>
          <w:sz w:val="20"/>
          <w:szCs w:val="20"/>
        </w:rPr>
        <w:t xml:space="preserve">. </w:t>
      </w:r>
      <w:r w:rsidR="00515AAF" w:rsidRPr="00557B4B">
        <w:rPr>
          <w:rFonts w:ascii="Sylfaen" w:hAnsi="Sylfaen"/>
          <w:sz w:val="20"/>
          <w:szCs w:val="20"/>
          <w:lang w:val="ka-GE"/>
        </w:rPr>
        <w:t>პროდუქციის მწარმოებელი ქარხნის</w:t>
      </w:r>
      <w:r w:rsidR="00515AAF">
        <w:rPr>
          <w:rFonts w:ascii="Sylfaen" w:hAnsi="Sylfaen"/>
          <w:sz w:val="20"/>
          <w:szCs w:val="20"/>
          <w:lang w:val="ka-GE"/>
        </w:rPr>
        <w:t xml:space="preserve"> </w:t>
      </w:r>
      <w:r w:rsidR="00515AAF" w:rsidRPr="00964098">
        <w:rPr>
          <w:rFonts w:ascii="Sylfaen" w:hAnsi="Sylfaen"/>
          <w:sz w:val="20"/>
          <w:szCs w:val="20"/>
          <w:lang w:val="ka-GE"/>
        </w:rPr>
        <w:t xml:space="preserve">ISO </w:t>
      </w:r>
      <w:r w:rsidR="00515AAF">
        <w:rPr>
          <w:rFonts w:ascii="Sylfaen" w:hAnsi="Sylfaen"/>
          <w:sz w:val="20"/>
          <w:szCs w:val="20"/>
          <w:lang w:val="ka-GE"/>
        </w:rPr>
        <w:t>ან (ანალოგი)</w:t>
      </w:r>
      <w:r w:rsidR="00515AAF" w:rsidRPr="00557B4B">
        <w:rPr>
          <w:rFonts w:ascii="Sylfaen" w:hAnsi="Sylfaen"/>
          <w:sz w:val="20"/>
          <w:szCs w:val="20"/>
          <w:lang w:val="ka-GE"/>
        </w:rPr>
        <w:t xml:space="preserve"> სერტიფიკატები </w:t>
      </w:r>
      <w:r w:rsidR="00515AAF">
        <w:rPr>
          <w:rFonts w:ascii="Sylfaen" w:hAnsi="Sylfaen"/>
          <w:sz w:val="20"/>
          <w:szCs w:val="20"/>
          <w:lang w:val="ka-GE"/>
        </w:rPr>
        <w:t>(</w:t>
      </w:r>
      <w:r w:rsidR="00515AAF" w:rsidRPr="00557B4B">
        <w:rPr>
          <w:rFonts w:ascii="Sylfaen" w:hAnsi="Sylfaen"/>
          <w:sz w:val="20"/>
          <w:szCs w:val="20"/>
          <w:lang w:val="ka-GE"/>
        </w:rPr>
        <w:t>ასეთის არსებობის შემხვევაში</w:t>
      </w:r>
      <w:r w:rsidR="00515AAF">
        <w:rPr>
          <w:rFonts w:ascii="Sylfaen" w:hAnsi="Sylfaen"/>
          <w:sz w:val="20"/>
          <w:szCs w:val="20"/>
          <w:lang w:val="ka-GE"/>
        </w:rPr>
        <w:t>);</w:t>
      </w:r>
    </w:p>
    <w:p w14:paraId="6AF9A04D" w14:textId="5051977D" w:rsidR="00515AAF" w:rsidRPr="00602F6C" w:rsidRDefault="00B41863" w:rsidP="00515AAF">
      <w:pPr>
        <w:spacing w:after="0" w:line="240" w:lineRule="auto"/>
        <w:jc w:val="both"/>
        <w:rPr>
          <w:rFonts w:ascii="Sylfaen" w:hAnsi="Sylfaen"/>
          <w:sz w:val="20"/>
          <w:szCs w:val="20"/>
        </w:rPr>
      </w:pPr>
      <w:r>
        <w:rPr>
          <w:rFonts w:ascii="Sylfaen" w:hAnsi="Sylfaen"/>
          <w:sz w:val="20"/>
          <w:szCs w:val="20"/>
          <w:lang w:val="ka-GE"/>
        </w:rPr>
        <w:t>6.</w:t>
      </w:r>
      <w:r w:rsidR="00515AAF">
        <w:rPr>
          <w:rFonts w:ascii="Sylfaen" w:hAnsi="Sylfaen"/>
          <w:sz w:val="20"/>
          <w:szCs w:val="20"/>
          <w:lang w:val="ka-GE"/>
        </w:rPr>
        <w:t>აკრედიტირებული ორგანოს მიერ გაცემული საქონლის შესაბამისობის სერთიფიკატი</w:t>
      </w:r>
      <w:r w:rsidR="00602F6C">
        <w:rPr>
          <w:rFonts w:ascii="Sylfaen" w:hAnsi="Sylfaen"/>
          <w:sz w:val="20"/>
          <w:szCs w:val="20"/>
        </w:rPr>
        <w:t>;</w:t>
      </w:r>
    </w:p>
    <w:p w14:paraId="058798CC" w14:textId="7E1E4205" w:rsidR="00515AAF" w:rsidRDefault="00B41863" w:rsidP="00515AAF">
      <w:pPr>
        <w:spacing w:after="0" w:line="240" w:lineRule="auto"/>
        <w:jc w:val="both"/>
        <w:rPr>
          <w:rFonts w:ascii="Sylfaen" w:hAnsi="Sylfaen"/>
          <w:sz w:val="20"/>
          <w:szCs w:val="20"/>
          <w:lang w:val="ka-GE"/>
        </w:rPr>
      </w:pPr>
      <w:r>
        <w:rPr>
          <w:rFonts w:ascii="Sylfaen" w:hAnsi="Sylfaen"/>
          <w:sz w:val="20"/>
          <w:szCs w:val="20"/>
        </w:rPr>
        <w:t xml:space="preserve">7. </w:t>
      </w:r>
      <w:r w:rsidR="00515AAF">
        <w:rPr>
          <w:rFonts w:ascii="Sylfaen" w:hAnsi="Sylfaen"/>
          <w:sz w:val="20"/>
          <w:szCs w:val="20"/>
          <w:lang w:val="ka-GE"/>
        </w:rPr>
        <w:t xml:space="preserve"> </w:t>
      </w:r>
      <w:r w:rsidR="00515AAF" w:rsidRPr="00C905C1">
        <w:rPr>
          <w:rFonts w:ascii="Sylfaen" w:hAnsi="Sylfaen"/>
          <w:sz w:val="20"/>
          <w:szCs w:val="20"/>
          <w:lang w:val="ka-GE"/>
        </w:rPr>
        <w:t>გამოცდილების</w:t>
      </w:r>
      <w:r w:rsidR="00515AAF">
        <w:rPr>
          <w:rFonts w:ascii="Sylfaen" w:hAnsi="Sylfaen"/>
          <w:sz w:val="20"/>
          <w:szCs w:val="20"/>
          <w:lang w:val="ka-GE"/>
        </w:rPr>
        <w:t xml:space="preserve"> დამადასტურებელი დოკუმენტები 1.6</w:t>
      </w:r>
      <w:r w:rsidR="00515AAF" w:rsidRPr="00C905C1">
        <w:rPr>
          <w:rFonts w:ascii="Sylfaen" w:hAnsi="Sylfaen"/>
          <w:sz w:val="20"/>
          <w:szCs w:val="20"/>
          <w:lang w:val="ka-GE"/>
        </w:rPr>
        <w:t xml:space="preserve"> პუნქტის შესაბამისად;</w:t>
      </w:r>
      <w:r w:rsidR="00515AAF">
        <w:rPr>
          <w:rFonts w:ascii="Sylfaen" w:hAnsi="Sylfaen"/>
          <w:sz w:val="20"/>
          <w:szCs w:val="20"/>
          <w:lang w:val="ka-GE"/>
        </w:rPr>
        <w:tab/>
      </w:r>
    </w:p>
    <w:p w14:paraId="3EC24C71" w14:textId="3667B0D4" w:rsidR="00515AAF" w:rsidRDefault="00B41863" w:rsidP="00515AAF">
      <w:pPr>
        <w:spacing w:after="0" w:line="240" w:lineRule="auto"/>
        <w:jc w:val="both"/>
        <w:rPr>
          <w:rFonts w:ascii="Sylfaen" w:hAnsi="Sylfaen"/>
          <w:sz w:val="20"/>
          <w:szCs w:val="20"/>
          <w:lang w:val="ka-GE"/>
        </w:rPr>
      </w:pPr>
      <w:r>
        <w:rPr>
          <w:rFonts w:ascii="Sylfaen" w:hAnsi="Sylfaen"/>
          <w:sz w:val="20"/>
          <w:szCs w:val="20"/>
          <w:lang w:val="ka-GE"/>
        </w:rPr>
        <w:t>8. ი</w:t>
      </w:r>
      <w:r w:rsidR="00515AAF">
        <w:rPr>
          <w:rFonts w:ascii="Sylfaen" w:hAnsi="Sylfaen"/>
          <w:sz w:val="20"/>
          <w:szCs w:val="20"/>
          <w:lang w:val="ka-GE"/>
        </w:rPr>
        <w:t>მ შემთხვევაში თუ ტენდერში მონაწილე კომპანია არ არის საქონლის უშუალო მწარმოებელი,  ვალდებულია 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p>
    <w:p w14:paraId="3EFB7154" w14:textId="3AC51831" w:rsidR="00515AAF" w:rsidRDefault="00B41863" w:rsidP="00515AAF">
      <w:pPr>
        <w:spacing w:after="0" w:line="240" w:lineRule="auto"/>
        <w:jc w:val="both"/>
        <w:rPr>
          <w:rFonts w:ascii="Sylfaen" w:hAnsi="Sylfaen"/>
          <w:sz w:val="20"/>
          <w:szCs w:val="20"/>
          <w:lang w:val="ka-GE"/>
        </w:rPr>
      </w:pPr>
      <w:r>
        <w:rPr>
          <w:rFonts w:ascii="Sylfaen" w:hAnsi="Sylfaen"/>
          <w:sz w:val="20"/>
          <w:szCs w:val="20"/>
          <w:lang w:val="ka-GE"/>
        </w:rPr>
        <w:t>9.</w:t>
      </w:r>
      <w:r w:rsidR="00515AAF" w:rsidRPr="00557B4B">
        <w:rPr>
          <w:rFonts w:ascii="Sylfaen" w:hAnsi="Sylfaen"/>
          <w:sz w:val="20"/>
          <w:szCs w:val="20"/>
          <w:lang w:val="ka-GE"/>
        </w:rPr>
        <w:t>პრეტენდენტი კომპანიის სრული რეკვიზიტები;</w:t>
      </w:r>
    </w:p>
    <w:p w14:paraId="4F377B08" w14:textId="0BB886B2" w:rsidR="00515AAF" w:rsidRDefault="00B41863" w:rsidP="00515AAF">
      <w:pPr>
        <w:spacing w:after="0" w:line="240" w:lineRule="auto"/>
        <w:jc w:val="both"/>
        <w:rPr>
          <w:rFonts w:ascii="Sylfaen" w:hAnsi="Sylfaen"/>
          <w:sz w:val="20"/>
          <w:szCs w:val="20"/>
          <w:lang w:val="ka-GE"/>
        </w:rPr>
      </w:pPr>
      <w:r>
        <w:rPr>
          <w:rFonts w:ascii="Sylfaen" w:hAnsi="Sylfaen"/>
          <w:sz w:val="20"/>
          <w:szCs w:val="20"/>
          <w:lang w:val="ka-GE"/>
        </w:rPr>
        <w:t>10.</w:t>
      </w:r>
      <w:r w:rsidR="00515AAF"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456BEF48" w14:textId="58C77F9C" w:rsidR="00B41863" w:rsidRDefault="00B41863" w:rsidP="00B41863">
      <w:pPr>
        <w:spacing w:after="0" w:line="240" w:lineRule="auto"/>
        <w:jc w:val="both"/>
        <w:rPr>
          <w:rFonts w:ascii="Sylfaen" w:hAnsi="Sylfaen"/>
          <w:sz w:val="20"/>
          <w:szCs w:val="20"/>
          <w:lang w:val="ka-GE"/>
        </w:rPr>
      </w:pPr>
      <w:r>
        <w:rPr>
          <w:rFonts w:ascii="Sylfaen" w:hAnsi="Sylfaen"/>
          <w:sz w:val="20"/>
          <w:szCs w:val="20"/>
          <w:lang w:val="ka-GE"/>
        </w:rPr>
        <w:t>11.</w:t>
      </w:r>
      <w:r w:rsidRPr="00B41863">
        <w:rPr>
          <w:rFonts w:ascii="Sylfaen" w:hAnsi="Sylfaen"/>
          <w:sz w:val="20"/>
          <w:szCs w:val="20"/>
          <w:lang w:val="ka-GE"/>
        </w:rPr>
        <w:t xml:space="preserve"> </w:t>
      </w:r>
      <w:r>
        <w:rPr>
          <w:rFonts w:ascii="Sylfaen" w:hAnsi="Sylfaen"/>
          <w:sz w:val="20"/>
          <w:szCs w:val="20"/>
          <w:lang w:val="ka-GE"/>
        </w:rPr>
        <w:t>შემსყიდველის მოთხოვნის შემთხვევაში 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w:t>
      </w:r>
    </w:p>
    <w:p w14:paraId="1E77C1BE" w14:textId="1C148847" w:rsidR="00515AAF" w:rsidRPr="00557B4B" w:rsidRDefault="00515AAF" w:rsidP="00BB66A2">
      <w:pPr>
        <w:spacing w:after="0" w:line="240" w:lineRule="auto"/>
        <w:rPr>
          <w:rFonts w:ascii="Sylfaen" w:hAnsi="Sylfaen"/>
          <w:sz w:val="20"/>
          <w:szCs w:val="20"/>
          <w:lang w:val="ka-GE"/>
        </w:rPr>
      </w:pPr>
    </w:p>
    <w:p w14:paraId="735055B6" w14:textId="77777777" w:rsidR="00C451F1" w:rsidRPr="00557B4B" w:rsidRDefault="00C451F1" w:rsidP="00C451F1">
      <w:pPr>
        <w:spacing w:after="0" w:line="240" w:lineRule="auto"/>
        <w:jc w:val="both"/>
        <w:rPr>
          <w:rFonts w:ascii="Sylfaen" w:hAnsi="Sylfaen"/>
          <w:sz w:val="20"/>
          <w:szCs w:val="20"/>
          <w:lang w:val="ka-GE"/>
        </w:rPr>
      </w:pPr>
      <w:bookmarkStart w:id="0" w:name="_GoBack"/>
      <w:bookmarkEnd w:id="0"/>
    </w:p>
    <w:p w14:paraId="6BF51017" w14:textId="77777777" w:rsidR="00C451F1" w:rsidRPr="00557B4B" w:rsidRDefault="00C451F1" w:rsidP="00C451F1">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E449C18" w14:textId="2A0E3F10" w:rsidR="00557B4B" w:rsidRDefault="00557B4B" w:rsidP="00C451F1">
      <w:pPr>
        <w:spacing w:line="240" w:lineRule="auto"/>
        <w:rPr>
          <w:rFonts w:ascii="Sylfaen" w:hAnsi="Sylfaen"/>
          <w:b/>
          <w:sz w:val="20"/>
          <w:szCs w:val="20"/>
          <w:lang w:val="ka-GE"/>
        </w:rPr>
      </w:pPr>
    </w:p>
    <w:p w14:paraId="29253B1B" w14:textId="56406080" w:rsidR="00C451F1" w:rsidRPr="00B41863" w:rsidRDefault="00C451F1" w:rsidP="00B41863">
      <w:pPr>
        <w:pStyle w:val="ListParagraph"/>
        <w:numPr>
          <w:ilvl w:val="1"/>
          <w:numId w:val="17"/>
        </w:numPr>
        <w:spacing w:line="240" w:lineRule="auto"/>
        <w:rPr>
          <w:rFonts w:ascii="Sylfaen" w:hAnsi="Sylfaen"/>
          <w:b/>
          <w:sz w:val="20"/>
          <w:szCs w:val="20"/>
          <w:lang w:val="ka-GE"/>
        </w:rPr>
      </w:pPr>
      <w:r w:rsidRPr="00B41863">
        <w:rPr>
          <w:rFonts w:ascii="Sylfaen" w:hAnsi="Sylfaen"/>
          <w:b/>
          <w:sz w:val="20"/>
          <w:szCs w:val="20"/>
        </w:rPr>
        <w:t xml:space="preserve"> </w:t>
      </w:r>
      <w:r w:rsidRPr="00B41863">
        <w:rPr>
          <w:rFonts w:ascii="Sylfaen" w:hAnsi="Sylfaen"/>
          <w:b/>
          <w:sz w:val="20"/>
          <w:szCs w:val="20"/>
          <w:lang w:val="ka-GE"/>
        </w:rPr>
        <w:t>სხვა მოთხოვნა</w:t>
      </w:r>
    </w:p>
    <w:p w14:paraId="1459545A" w14:textId="7FD50E21" w:rsidR="00C451F1" w:rsidRPr="007472E1" w:rsidRDefault="007472E1" w:rsidP="007472E1">
      <w:pPr>
        <w:spacing w:after="0" w:line="360" w:lineRule="auto"/>
        <w:ind w:left="360"/>
        <w:jc w:val="both"/>
        <w:rPr>
          <w:rFonts w:ascii="Sylfaen" w:hAnsi="Sylfaen"/>
          <w:sz w:val="20"/>
          <w:szCs w:val="20"/>
          <w:lang w:val="ka-GE"/>
        </w:rPr>
      </w:pPr>
      <w:r>
        <w:rPr>
          <w:rFonts w:ascii="Sylfaen" w:hAnsi="Sylfaen" w:cs="Sylfaen"/>
          <w:sz w:val="20"/>
          <w:szCs w:val="20"/>
          <w:lang w:val="ka-GE"/>
        </w:rPr>
        <w:t>1</w:t>
      </w:r>
      <w:r w:rsidR="00B41863">
        <w:rPr>
          <w:rFonts w:ascii="Sylfaen" w:hAnsi="Sylfaen" w:cs="Sylfaen"/>
          <w:sz w:val="20"/>
          <w:szCs w:val="20"/>
          <w:lang w:val="ka-GE"/>
        </w:rPr>
        <w:t>.9</w:t>
      </w:r>
      <w:r>
        <w:rPr>
          <w:rFonts w:ascii="Sylfaen" w:hAnsi="Sylfaen" w:cs="Sylfaen"/>
          <w:sz w:val="20"/>
          <w:szCs w:val="20"/>
          <w:lang w:val="ka-GE"/>
        </w:rPr>
        <w:t xml:space="preserve">.1 </w:t>
      </w:r>
      <w:r w:rsidR="00C451F1" w:rsidRPr="007472E1">
        <w:rPr>
          <w:rFonts w:ascii="Sylfaen" w:hAnsi="Sylfaen" w:cs="Sylfaen"/>
          <w:sz w:val="20"/>
          <w:szCs w:val="20"/>
          <w:lang w:val="ka-GE"/>
        </w:rPr>
        <w:t>წინადადების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წარდგენის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მომენტისთვის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პრეტენდენტი</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არ</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უნდა</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იყოს</w:t>
      </w:r>
      <w:r w:rsidR="00C451F1" w:rsidRPr="007472E1">
        <w:rPr>
          <w:rFonts w:ascii="Sylfaen" w:hAnsi="Sylfaen"/>
          <w:sz w:val="20"/>
          <w:szCs w:val="20"/>
          <w:lang w:val="ka-GE"/>
        </w:rPr>
        <w:t xml:space="preserve">: </w:t>
      </w:r>
    </w:p>
    <w:p w14:paraId="4205B67E" w14:textId="77777777" w:rsidR="00C451F1" w:rsidRPr="00557B4B" w:rsidRDefault="00C451F1" w:rsidP="00C451F1">
      <w:pPr>
        <w:pStyle w:val="ListParagraph"/>
        <w:numPr>
          <w:ilvl w:val="0"/>
          <w:numId w:val="6"/>
        </w:numPr>
        <w:tabs>
          <w:tab w:val="left" w:pos="426"/>
        </w:tabs>
        <w:spacing w:before="120" w:after="0" w:line="360" w:lineRule="auto"/>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7036E9A5" w14:textId="77777777" w:rsidR="00C451F1" w:rsidRPr="00557B4B" w:rsidRDefault="00C451F1" w:rsidP="00C451F1">
      <w:pPr>
        <w:pStyle w:val="ListParagraph"/>
        <w:numPr>
          <w:ilvl w:val="0"/>
          <w:numId w:val="6"/>
        </w:numPr>
        <w:tabs>
          <w:tab w:val="left" w:pos="426"/>
        </w:tabs>
        <w:spacing w:before="120" w:after="0" w:line="360" w:lineRule="auto"/>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05AE5209" w14:textId="77777777" w:rsidR="00C451F1" w:rsidRPr="00557B4B" w:rsidRDefault="00C451F1" w:rsidP="00C451F1">
      <w:pPr>
        <w:pStyle w:val="ListParagraph"/>
        <w:numPr>
          <w:ilvl w:val="0"/>
          <w:numId w:val="6"/>
        </w:numPr>
        <w:tabs>
          <w:tab w:val="left" w:pos="426"/>
        </w:tabs>
        <w:spacing w:before="120" w:after="0" w:line="360" w:lineRule="auto"/>
        <w:jc w:val="both"/>
        <w:rPr>
          <w:rFonts w:ascii="Sylfaen" w:hAnsi="Sylfaen"/>
          <w:sz w:val="20"/>
          <w:szCs w:val="20"/>
          <w:lang w:val="ka-GE"/>
        </w:rPr>
      </w:pPr>
      <w:r w:rsidRPr="00557B4B">
        <w:rPr>
          <w:rFonts w:ascii="Sylfaen" w:hAnsi="Sylfaen"/>
          <w:sz w:val="20"/>
          <w:szCs w:val="20"/>
          <w:lang w:val="ka-GE"/>
        </w:rPr>
        <w:lastRenderedPageBreak/>
        <w:t xml:space="preserve">საქმიანობის დროებით შეჩერების მდგომარეობაში; </w:t>
      </w:r>
    </w:p>
    <w:p w14:paraId="0B8DD6C0" w14:textId="0ECFC606" w:rsidR="00C451F1" w:rsidRPr="00B41863" w:rsidRDefault="00C451F1" w:rsidP="007029DB">
      <w:pPr>
        <w:pStyle w:val="ListParagraph"/>
        <w:numPr>
          <w:ilvl w:val="2"/>
          <w:numId w:val="18"/>
        </w:numPr>
        <w:spacing w:after="0" w:line="240" w:lineRule="auto"/>
        <w:jc w:val="both"/>
        <w:rPr>
          <w:rFonts w:ascii="Sylfaen" w:hAnsi="Sylfaen"/>
          <w:b/>
          <w:sz w:val="20"/>
          <w:szCs w:val="20"/>
          <w:lang w:val="ka-GE"/>
        </w:rPr>
      </w:pPr>
      <w:r w:rsidRPr="00B41863">
        <w:rPr>
          <w:rFonts w:ascii="Sylfaen" w:hAnsi="Sylfaen" w:cs="Sylfaen"/>
          <w:sz w:val="20"/>
          <w:szCs w:val="20"/>
          <w:lang w:val="ka-GE"/>
        </w:rPr>
        <w:t>ფასების</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წარმოდგენა</w:t>
      </w:r>
      <w:r w:rsidRPr="00B41863">
        <w:rPr>
          <w:rFonts w:ascii="Sylfaen" w:hAnsi="Sylfaen"/>
          <w:sz w:val="20"/>
          <w:szCs w:val="20"/>
          <w:lang w:val="ka-GE"/>
        </w:rPr>
        <w:t xml:space="preserve"> </w:t>
      </w:r>
      <w:r w:rsidRPr="00B41863">
        <w:rPr>
          <w:rFonts w:ascii="Sylfaen" w:hAnsi="Sylfaen" w:cs="Sylfaen"/>
          <w:sz w:val="20"/>
          <w:szCs w:val="20"/>
          <w:lang w:val="ka-GE"/>
        </w:rPr>
        <w:t>დასაშვებია</w:t>
      </w:r>
      <w:r w:rsidRPr="00B41863">
        <w:rPr>
          <w:rFonts w:ascii="Sylfaen" w:hAnsi="Sylfaen"/>
          <w:sz w:val="20"/>
          <w:szCs w:val="20"/>
          <w:lang w:val="ka-GE"/>
        </w:rPr>
        <w:t xml:space="preserve"> </w:t>
      </w:r>
      <w:r w:rsidRPr="00B41863">
        <w:rPr>
          <w:rFonts w:ascii="Sylfaen" w:hAnsi="Sylfaen" w:cs="Sylfaen"/>
          <w:sz w:val="20"/>
          <w:szCs w:val="20"/>
          <w:lang w:val="ka-GE"/>
        </w:rPr>
        <w:t>საქართველოს</w:t>
      </w:r>
      <w:r w:rsidRPr="00B41863">
        <w:rPr>
          <w:rFonts w:ascii="Sylfaen" w:hAnsi="Sylfaen"/>
          <w:sz w:val="20"/>
          <w:szCs w:val="20"/>
          <w:lang w:val="ka-GE"/>
        </w:rPr>
        <w:t xml:space="preserve"> </w:t>
      </w:r>
      <w:r w:rsidRPr="00B41863">
        <w:rPr>
          <w:rFonts w:ascii="Sylfaen" w:hAnsi="Sylfaen" w:cs="Sylfaen"/>
          <w:sz w:val="20"/>
          <w:szCs w:val="20"/>
          <w:lang w:val="ka-GE"/>
        </w:rPr>
        <w:t>ეროვნულ</w:t>
      </w:r>
      <w:r w:rsidRPr="00B41863">
        <w:rPr>
          <w:rFonts w:ascii="Sylfaen" w:hAnsi="Sylfaen"/>
          <w:sz w:val="20"/>
          <w:szCs w:val="20"/>
          <w:lang w:val="ka-GE"/>
        </w:rPr>
        <w:t xml:space="preserve"> </w:t>
      </w:r>
      <w:r w:rsidRPr="00B41863">
        <w:rPr>
          <w:rFonts w:ascii="Sylfaen" w:hAnsi="Sylfaen" w:cs="Sylfaen"/>
          <w:sz w:val="20"/>
          <w:szCs w:val="20"/>
          <w:lang w:val="ka-GE"/>
        </w:rPr>
        <w:t>ვალუტაში</w:t>
      </w:r>
      <w:r w:rsidRPr="00B41863">
        <w:rPr>
          <w:rFonts w:ascii="Sylfaen" w:hAnsi="Sylfaen"/>
          <w:sz w:val="20"/>
          <w:szCs w:val="20"/>
          <w:lang w:val="ka-GE"/>
        </w:rPr>
        <w:t xml:space="preserve"> (</w:t>
      </w:r>
      <w:r w:rsidRPr="00B41863">
        <w:rPr>
          <w:rFonts w:ascii="Sylfaen" w:hAnsi="Sylfaen" w:cs="Sylfaen"/>
          <w:sz w:val="20"/>
          <w:szCs w:val="20"/>
          <w:lang w:val="ka-GE"/>
        </w:rPr>
        <w:t>ლარი</w:t>
      </w:r>
      <w:r w:rsidRPr="00B41863">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B742F0F" w14:textId="1FE9A17C" w:rsidR="00C451F1" w:rsidRPr="00B41863" w:rsidRDefault="00C451F1" w:rsidP="007029DB">
      <w:pPr>
        <w:pStyle w:val="ListParagraph"/>
        <w:numPr>
          <w:ilvl w:val="2"/>
          <w:numId w:val="18"/>
        </w:numPr>
        <w:spacing w:line="240" w:lineRule="auto"/>
        <w:jc w:val="both"/>
        <w:rPr>
          <w:rFonts w:ascii="Sylfaen" w:hAnsi="Sylfaen"/>
          <w:sz w:val="20"/>
          <w:szCs w:val="20"/>
          <w:lang w:val="es-MX"/>
        </w:rPr>
      </w:pPr>
      <w:r w:rsidRPr="00B41863">
        <w:rPr>
          <w:rFonts w:ascii="Sylfaen" w:hAnsi="Sylfaen" w:cs="Sylfaen"/>
          <w:sz w:val="20"/>
          <w:szCs w:val="20"/>
          <w:lang w:val="ka-GE"/>
        </w:rPr>
        <w:t>პრეტენდენტის</w:t>
      </w:r>
      <w:r w:rsidRPr="00B41863">
        <w:rPr>
          <w:rFonts w:ascii="Sylfaen" w:hAnsi="Sylfaen"/>
          <w:sz w:val="20"/>
          <w:szCs w:val="20"/>
          <w:lang w:val="ka-GE"/>
        </w:rPr>
        <w:t xml:space="preserve"> </w:t>
      </w:r>
      <w:r w:rsidRPr="00B41863">
        <w:rPr>
          <w:rFonts w:ascii="Sylfaen" w:hAnsi="Sylfaen" w:cs="Sylfaen"/>
          <w:sz w:val="20"/>
          <w:szCs w:val="20"/>
          <w:lang w:val="ka-GE"/>
        </w:rPr>
        <w:t>მიერ</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წარმოდგენილი</w:t>
      </w:r>
      <w:r w:rsidRPr="00B41863">
        <w:rPr>
          <w:rFonts w:ascii="Sylfaen" w:hAnsi="Sylfaen"/>
          <w:sz w:val="20"/>
          <w:szCs w:val="20"/>
          <w:lang w:val="ka-GE"/>
        </w:rPr>
        <w:t xml:space="preserve"> </w:t>
      </w:r>
      <w:r w:rsidRPr="00B41863">
        <w:rPr>
          <w:rFonts w:ascii="Sylfaen" w:hAnsi="Sylfaen" w:cs="Sylfaen"/>
          <w:sz w:val="20"/>
          <w:szCs w:val="20"/>
          <w:lang w:val="ka-GE"/>
        </w:rPr>
        <w:t>წინადა</w:t>
      </w:r>
      <w:r w:rsidRPr="00B41863">
        <w:rPr>
          <w:rFonts w:ascii="Sylfaen" w:hAnsi="Sylfaen"/>
          <w:sz w:val="20"/>
          <w:szCs w:val="20"/>
          <w:lang w:val="ka-GE"/>
        </w:rPr>
        <w:t>დება ძალაში უნდა იყოს წინადადებების მიღების თარიღიდან 30 (ოცდაათი) კალენდარული დღის განმავლობაში.</w:t>
      </w:r>
    </w:p>
    <w:p w14:paraId="133E2BD7" w14:textId="77777777" w:rsidR="00C451F1" w:rsidRPr="00557B4B" w:rsidRDefault="00FD02B2" w:rsidP="00B41863">
      <w:pPr>
        <w:pStyle w:val="ListParagraph"/>
        <w:numPr>
          <w:ilvl w:val="2"/>
          <w:numId w:val="18"/>
        </w:numPr>
        <w:jc w:val="both"/>
        <w:rPr>
          <w:rFonts w:ascii="Sylfaen" w:hAnsi="Sylfaen"/>
          <w:sz w:val="20"/>
          <w:szCs w:val="20"/>
          <w:lang w:val="es-MX"/>
        </w:rPr>
      </w:pPr>
      <w:r w:rsidRPr="00557B4B">
        <w:rPr>
          <w:rFonts w:ascii="Sylfaen" w:hAnsi="Sylfaen"/>
          <w:sz w:val="20"/>
          <w:szCs w:val="20"/>
          <w:lang w:val="es-MX"/>
        </w:rPr>
        <w:t>„შემსყიდველი“უფლებას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324A554"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3FE779A2"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2E3207D5"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330E6" w14:textId="77777777" w:rsidR="00FD02B2" w:rsidRPr="00557B4B" w:rsidRDefault="00FD02B2" w:rsidP="00A544AC">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0857BC14" w14:textId="77777777" w:rsidR="00FD02B2" w:rsidRPr="00557B4B" w:rsidRDefault="00FD02B2" w:rsidP="00A544AC">
      <w:pPr>
        <w:spacing w:after="0" w:line="240" w:lineRule="auto"/>
        <w:rPr>
          <w:rFonts w:ascii="Sylfaen" w:hAnsi="Sylfaen"/>
          <w:b/>
          <w:sz w:val="20"/>
          <w:szCs w:val="20"/>
          <w:lang w:val="ka-GE"/>
        </w:rPr>
      </w:pPr>
    </w:p>
    <w:p w14:paraId="28D6FA8C" w14:textId="77777777" w:rsidR="00FD02B2" w:rsidRPr="00557B4B" w:rsidRDefault="00FD02B2" w:rsidP="00FD02B2">
      <w:pPr>
        <w:spacing w:after="0" w:line="240" w:lineRule="auto"/>
        <w:ind w:left="-450"/>
        <w:rPr>
          <w:rFonts w:ascii="Sylfaen" w:hAnsi="Sylfaen"/>
          <w:b/>
          <w:sz w:val="20"/>
          <w:szCs w:val="20"/>
          <w:lang w:val="es-MX"/>
        </w:rPr>
      </w:pPr>
    </w:p>
    <w:p w14:paraId="5A5697F0" w14:textId="77777777" w:rsidR="00FD02B2" w:rsidRPr="00557B4B" w:rsidRDefault="00FD02B2" w:rsidP="00B41863">
      <w:pPr>
        <w:pStyle w:val="ListParagraph"/>
        <w:numPr>
          <w:ilvl w:val="1"/>
          <w:numId w:val="18"/>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470FAC2D" w14:textId="77777777" w:rsidR="00FD02B2" w:rsidRPr="00557B4B" w:rsidRDefault="00FD02B2" w:rsidP="00B41863">
      <w:pPr>
        <w:pStyle w:val="ListParagraph"/>
        <w:numPr>
          <w:ilvl w:val="2"/>
          <w:numId w:val="18"/>
        </w:numPr>
        <w:spacing w:after="0" w:line="240" w:lineRule="auto"/>
        <w:ind w:left="990"/>
        <w:jc w:val="both"/>
        <w:rPr>
          <w:rFonts w:ascii="Sylfaen" w:hAnsi="Sylfaen"/>
          <w:b/>
          <w:sz w:val="20"/>
          <w:szCs w:val="20"/>
          <w:lang w:val="ka-GE"/>
        </w:rPr>
      </w:pPr>
      <w:r w:rsidRPr="00557B4B">
        <w:rPr>
          <w:rFonts w:ascii="Sylfaen" w:hAnsi="Sylfaen" w:cs="Sylfaen"/>
          <w:sz w:val="20"/>
          <w:szCs w:val="20"/>
          <w:lang w:val="ka-GE"/>
        </w:rPr>
        <w:t>ნებისმიერი</w:t>
      </w:r>
      <w:r w:rsidRPr="00557B4B">
        <w:rPr>
          <w:rFonts w:ascii="Sylfaen" w:hAnsi="Sylfaen"/>
          <w:sz w:val="20"/>
          <w:szCs w:val="20"/>
          <w:lang w:val="ka-GE"/>
        </w:rPr>
        <w:t xml:space="preserve"> </w:t>
      </w:r>
      <w:r w:rsidRPr="00557B4B">
        <w:rPr>
          <w:rFonts w:ascii="Sylfaen" w:hAnsi="Sylfaen" w:cs="Sylfaen"/>
          <w:sz w:val="20"/>
          <w:szCs w:val="20"/>
          <w:lang w:val="ka-GE"/>
        </w:rPr>
        <w:t>შეკითხვა</w:t>
      </w:r>
      <w:r w:rsidRPr="00557B4B">
        <w:rPr>
          <w:rFonts w:ascii="Sylfaen" w:hAnsi="Sylfaen"/>
          <w:sz w:val="20"/>
          <w:szCs w:val="20"/>
          <w:lang w:val="ka-GE"/>
        </w:rPr>
        <w:t xml:space="preserve"> </w:t>
      </w:r>
      <w:r w:rsidRPr="00557B4B">
        <w:rPr>
          <w:rFonts w:ascii="Sylfaen" w:hAnsi="Sylfaen" w:cs="Sylfaen"/>
          <w:sz w:val="20"/>
          <w:szCs w:val="20"/>
          <w:lang w:val="ka-GE"/>
        </w:rPr>
        <w:t>ტენდერის</w:t>
      </w:r>
      <w:r w:rsidRPr="00557B4B">
        <w:rPr>
          <w:rFonts w:ascii="Sylfaen" w:hAnsi="Sylfaen"/>
          <w:sz w:val="20"/>
          <w:szCs w:val="20"/>
          <w:lang w:val="ka-GE"/>
        </w:rPr>
        <w:t xml:space="preserve"> </w:t>
      </w:r>
      <w:r w:rsidRPr="00557B4B">
        <w:rPr>
          <w:rFonts w:ascii="Sylfaen" w:hAnsi="Sylfaen" w:cs="Sylfaen"/>
          <w:sz w:val="20"/>
          <w:szCs w:val="20"/>
          <w:lang w:val="ka-GE"/>
        </w:rPr>
        <w:t>მიმდინარეობის</w:t>
      </w:r>
      <w:r w:rsidRPr="00557B4B">
        <w:rPr>
          <w:rFonts w:ascii="Sylfaen" w:hAnsi="Sylfaen"/>
          <w:sz w:val="20"/>
          <w:szCs w:val="20"/>
          <w:lang w:val="ka-GE"/>
        </w:rPr>
        <w:t xml:space="preserve"> </w:t>
      </w:r>
      <w:r w:rsidRPr="00557B4B">
        <w:rPr>
          <w:rFonts w:ascii="Sylfaen" w:hAnsi="Sylfaen" w:cs="Sylfaen"/>
          <w:sz w:val="20"/>
          <w:szCs w:val="20"/>
          <w:lang w:val="ka-GE"/>
        </w:rPr>
        <w:t>პროცესში</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იყოს</w:t>
      </w:r>
      <w:r w:rsidRPr="00557B4B">
        <w:rPr>
          <w:rFonts w:ascii="Sylfaen" w:hAnsi="Sylfaen"/>
          <w:sz w:val="20"/>
          <w:szCs w:val="20"/>
          <w:lang w:val="ka-GE"/>
        </w:rPr>
        <w:t xml:space="preserve"> </w:t>
      </w:r>
      <w:r w:rsidRPr="00557B4B">
        <w:rPr>
          <w:rFonts w:ascii="Sylfaen" w:hAnsi="Sylfaen" w:cs="Sylfaen"/>
          <w:sz w:val="20"/>
          <w:szCs w:val="20"/>
          <w:lang w:val="ka-GE"/>
        </w:rPr>
        <w:t>წერილობითი</w:t>
      </w:r>
      <w:r w:rsidRPr="00557B4B">
        <w:rPr>
          <w:rFonts w:ascii="Sylfaen" w:hAnsi="Sylfaen"/>
          <w:sz w:val="20"/>
          <w:szCs w:val="20"/>
          <w:lang w:val="ka-GE"/>
        </w:rPr>
        <w:t xml:space="preserve"> </w:t>
      </w:r>
      <w:r w:rsidRPr="00557B4B">
        <w:rPr>
          <w:rFonts w:ascii="Sylfaen" w:hAnsi="Sylfaen" w:cs="Sylfaen"/>
          <w:sz w:val="20"/>
          <w:szCs w:val="20"/>
          <w:lang w:val="ka-GE"/>
        </w:rPr>
        <w:t>და</w:t>
      </w:r>
      <w:r w:rsidRPr="00557B4B">
        <w:rPr>
          <w:rFonts w:ascii="Sylfaen" w:hAnsi="Sylfaen"/>
          <w:sz w:val="20"/>
          <w:szCs w:val="20"/>
          <w:lang w:val="ka-GE"/>
        </w:rPr>
        <w:t xml:space="preserve"> </w:t>
      </w:r>
      <w:r w:rsidRPr="00557B4B">
        <w:rPr>
          <w:rFonts w:ascii="Sylfaen" w:hAnsi="Sylfaen" w:cs="Sylfaen"/>
          <w:sz w:val="20"/>
          <w:szCs w:val="20"/>
          <w:lang w:val="ka-GE"/>
        </w:rPr>
        <w:t>გამოყენებულ</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იქნას</w:t>
      </w: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ს პორტალის ონლაინ კითხვა-პასუხის რეჟიმი</w:t>
      </w:r>
      <w:r w:rsidR="00A544AC" w:rsidRPr="00557B4B">
        <w:rPr>
          <w:rFonts w:ascii="Sylfaen" w:hAnsi="Sylfaen"/>
          <w:sz w:val="20"/>
          <w:szCs w:val="20"/>
        </w:rPr>
        <w:t xml:space="preserve"> </w:t>
      </w:r>
      <w:r w:rsidR="00A544AC" w:rsidRPr="00557B4B">
        <w:rPr>
          <w:rFonts w:ascii="Sylfaen" w:hAnsi="Sylfaen"/>
          <w:sz w:val="20"/>
          <w:szCs w:val="20"/>
          <w:lang w:val="ka-GE"/>
        </w:rPr>
        <w:t>ან საკონტაქტო ინფორმაციაში მითითებული ელ ფოსტის მისამართები</w:t>
      </w:r>
      <w:r w:rsidRPr="00557B4B">
        <w:rPr>
          <w:rFonts w:ascii="Sylfaen" w:hAnsi="Sylfaen"/>
          <w:sz w:val="20"/>
          <w:szCs w:val="20"/>
          <w:lang w:val="ka-GE"/>
        </w:rPr>
        <w:t>;</w:t>
      </w:r>
    </w:p>
    <w:p w14:paraId="3F4D19F5" w14:textId="77777777" w:rsidR="00FD02B2" w:rsidRPr="00557B4B" w:rsidRDefault="00FD02B2" w:rsidP="00B41863">
      <w:pPr>
        <w:pStyle w:val="ListParagraph"/>
        <w:numPr>
          <w:ilvl w:val="2"/>
          <w:numId w:val="18"/>
        </w:numPr>
        <w:spacing w:after="0" w:line="240" w:lineRule="auto"/>
        <w:ind w:left="990"/>
        <w:jc w:val="both"/>
        <w:rPr>
          <w:rStyle w:val="Hyperlink"/>
          <w:rFonts w:ascii="Sylfaen" w:hAnsi="Sylfaen"/>
          <w:b/>
          <w:color w:val="auto"/>
          <w:sz w:val="20"/>
          <w:szCs w:val="20"/>
          <w:u w:val="none"/>
          <w:lang w:val="ka-GE"/>
        </w:rPr>
      </w:pPr>
      <w:r w:rsidRPr="00557B4B">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557B4B">
          <w:rPr>
            <w:rStyle w:val="Hyperlink"/>
            <w:rFonts w:ascii="Sylfaen" w:hAnsi="Sylfaen"/>
            <w:sz w:val="20"/>
            <w:szCs w:val="20"/>
            <w:lang w:val="ka-GE"/>
          </w:rPr>
          <w:t>www.tenders.ge</w:t>
        </w:r>
      </w:hyperlink>
    </w:p>
    <w:p w14:paraId="0BE99D28" w14:textId="77777777" w:rsidR="00FD02B2" w:rsidRPr="00557B4B" w:rsidRDefault="00FD02B2" w:rsidP="00B41863">
      <w:pPr>
        <w:pStyle w:val="ListParagraph"/>
        <w:numPr>
          <w:ilvl w:val="2"/>
          <w:numId w:val="18"/>
        </w:numPr>
        <w:spacing w:after="0" w:line="240" w:lineRule="auto"/>
        <w:ind w:left="990"/>
        <w:jc w:val="both"/>
        <w:rPr>
          <w:rFonts w:ascii="Sylfaen" w:hAnsi="Sylfaen"/>
          <w:b/>
          <w:sz w:val="20"/>
          <w:szCs w:val="20"/>
          <w:lang w:val="ka-GE"/>
        </w:rPr>
      </w:pP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515AAF">
        <w:rPr>
          <w:rFonts w:ascii="Sylfaen" w:hAnsi="Sylfaen"/>
          <w:sz w:val="20"/>
          <w:szCs w:val="20"/>
          <w:lang w:val="ka-GE"/>
        </w:rPr>
        <w:t>3</w:t>
      </w:r>
      <w:r w:rsidRPr="00557B4B">
        <w:rPr>
          <w:rFonts w:ascii="Sylfaen" w:hAnsi="Sylfaen"/>
          <w:sz w:val="20"/>
          <w:szCs w:val="20"/>
          <w:lang w:val="ka-GE"/>
        </w:rPr>
        <w:t>-ში.</w:t>
      </w:r>
    </w:p>
    <w:p w14:paraId="1C3EB025" w14:textId="77777777" w:rsidR="00FD02B2" w:rsidRPr="00557B4B" w:rsidRDefault="00FD02B2" w:rsidP="00FD02B2">
      <w:pPr>
        <w:spacing w:after="0" w:line="240" w:lineRule="auto"/>
        <w:rPr>
          <w:rFonts w:ascii="Sylfaen" w:hAnsi="Sylfaen"/>
          <w:sz w:val="20"/>
          <w:szCs w:val="20"/>
          <w:lang w:val="ka-GE"/>
        </w:rPr>
      </w:pPr>
    </w:p>
    <w:p w14:paraId="2BF84027" w14:textId="77777777" w:rsidR="00FD02B2" w:rsidRPr="00557B4B" w:rsidRDefault="00FD02B2" w:rsidP="00FD02B2">
      <w:pPr>
        <w:spacing w:after="0" w:line="240" w:lineRule="auto"/>
        <w:rPr>
          <w:rFonts w:ascii="Sylfaen" w:hAnsi="Sylfaen"/>
          <w:sz w:val="20"/>
          <w:szCs w:val="20"/>
          <w:lang w:val="ka-GE"/>
        </w:rPr>
      </w:pPr>
    </w:p>
    <w:p w14:paraId="6DC1E14C" w14:textId="77777777" w:rsidR="00FD02B2" w:rsidRPr="00557B4B" w:rsidRDefault="00FD02B2" w:rsidP="00FD02B2">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41ED053D"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ქეთევან ჩხიძე</w:t>
      </w:r>
    </w:p>
    <w:p w14:paraId="3CEECCE7"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3037884B"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0" w:history="1">
        <w:r w:rsidRPr="00557B4B">
          <w:rPr>
            <w:rStyle w:val="Hyperlink"/>
            <w:rFonts w:ascii="Sylfaen" w:hAnsi="Sylfaen" w:cstheme="minorHAnsi"/>
            <w:sz w:val="20"/>
            <w:szCs w:val="20"/>
          </w:rPr>
          <w:t>kchkheidze</w:t>
        </w:r>
        <w:r w:rsidRPr="00557B4B">
          <w:rPr>
            <w:rStyle w:val="Hyperlink"/>
            <w:rFonts w:ascii="Sylfaen" w:hAnsi="Sylfaen" w:cstheme="minorHAnsi"/>
            <w:sz w:val="20"/>
            <w:szCs w:val="20"/>
            <w:lang w:val="ka-GE"/>
          </w:rPr>
          <w:t>@gwp.ge</w:t>
        </w:r>
      </w:hyperlink>
      <w:r w:rsidRPr="00557B4B">
        <w:rPr>
          <w:rStyle w:val="Hyperlink"/>
          <w:rFonts w:ascii="Sylfaen" w:hAnsi="Sylfaen" w:cstheme="minorHAnsi"/>
          <w:sz w:val="20"/>
          <w:szCs w:val="20"/>
          <w:lang w:val="ka-GE"/>
        </w:rPr>
        <w:t xml:space="preserve"> </w:t>
      </w:r>
    </w:p>
    <w:p w14:paraId="5D747EEF"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(1114);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sidRPr="00557B4B">
        <w:rPr>
          <w:rFonts w:ascii="Sylfaen" w:hAnsi="Sylfaen" w:cstheme="minorHAnsi"/>
          <w:sz w:val="20"/>
          <w:szCs w:val="20"/>
        </w:rPr>
        <w:t>+995 595 25 74 58</w:t>
      </w:r>
    </w:p>
    <w:p w14:paraId="593680EC" w14:textId="77777777" w:rsidR="00FD02B2" w:rsidRPr="00557B4B" w:rsidRDefault="00FD02B2" w:rsidP="00FD02B2">
      <w:pPr>
        <w:spacing w:after="0"/>
        <w:jc w:val="both"/>
        <w:rPr>
          <w:rFonts w:ascii="Sylfaen" w:hAnsi="Sylfaen" w:cstheme="minorHAnsi"/>
          <w:sz w:val="20"/>
          <w:szCs w:val="20"/>
          <w:lang w:val="ka-GE"/>
        </w:rPr>
      </w:pPr>
    </w:p>
    <w:p w14:paraId="1AFCBF5E"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ირაკლი</w:t>
      </w:r>
      <w:r w:rsidRPr="00557B4B">
        <w:rPr>
          <w:rFonts w:ascii="Sylfaen" w:hAnsi="Sylfaen" w:cstheme="minorHAnsi"/>
          <w:sz w:val="20"/>
          <w:szCs w:val="20"/>
          <w:lang w:val="ka-GE"/>
        </w:rPr>
        <w:t xml:space="preserve"> </w:t>
      </w:r>
      <w:r w:rsidRPr="00557B4B">
        <w:rPr>
          <w:rFonts w:ascii="Sylfaen" w:hAnsi="Sylfaen" w:cs="Sylfaen"/>
          <w:sz w:val="20"/>
          <w:szCs w:val="20"/>
          <w:lang w:val="ka-GE"/>
        </w:rPr>
        <w:t>ხვადაგაძე</w:t>
      </w:r>
    </w:p>
    <w:p w14:paraId="6D46469F"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კოსტავას</w:t>
      </w:r>
      <w:r w:rsidRPr="00557B4B">
        <w:rPr>
          <w:rFonts w:ascii="Sylfaen" w:hAnsi="Sylfaen" w:cstheme="minorHAnsi"/>
          <w:sz w:val="20"/>
          <w:szCs w:val="20"/>
          <w:lang w:val="ka-GE"/>
        </w:rPr>
        <w:t xml:space="preserve"> I </w:t>
      </w:r>
      <w:r w:rsidRPr="00557B4B">
        <w:rPr>
          <w:rFonts w:ascii="Sylfaen" w:hAnsi="Sylfaen" w:cs="Sylfaen"/>
          <w:sz w:val="20"/>
          <w:szCs w:val="20"/>
          <w:lang w:val="ka-GE"/>
        </w:rPr>
        <w:t>შესახვევი</w:t>
      </w:r>
      <w:r w:rsidRPr="00557B4B">
        <w:rPr>
          <w:rFonts w:ascii="Sylfaen" w:hAnsi="Sylfaen" w:cstheme="minorHAnsi"/>
          <w:sz w:val="20"/>
          <w:szCs w:val="20"/>
          <w:lang w:val="ka-GE"/>
        </w:rPr>
        <w:t>, 33</w:t>
      </w:r>
    </w:p>
    <w:p w14:paraId="3C103AEC"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1" w:history="1">
        <w:r w:rsidRPr="00557B4B">
          <w:rPr>
            <w:rStyle w:val="Hyperlink"/>
            <w:rFonts w:ascii="Sylfaen" w:hAnsi="Sylfaen" w:cstheme="minorHAnsi"/>
            <w:sz w:val="20"/>
            <w:szCs w:val="20"/>
          </w:rPr>
          <w:t>ikhvadagadze@gwp.ge</w:t>
        </w:r>
      </w:hyperlink>
      <w:r w:rsidRPr="00557B4B">
        <w:rPr>
          <w:rFonts w:ascii="Sylfaen" w:hAnsi="Sylfaen" w:cstheme="minorHAnsi"/>
          <w:sz w:val="20"/>
          <w:szCs w:val="20"/>
          <w:lang w:val="ka-GE"/>
        </w:rPr>
        <w:t xml:space="preserve"> </w:t>
      </w:r>
      <w:r w:rsidRPr="00557B4B">
        <w:rPr>
          <w:rStyle w:val="Hyperlink"/>
          <w:rFonts w:ascii="Sylfaen" w:hAnsi="Sylfaen" w:cstheme="minorHAnsi"/>
          <w:sz w:val="20"/>
          <w:szCs w:val="20"/>
          <w:lang w:val="ka-GE"/>
        </w:rPr>
        <w:t xml:space="preserve"> </w:t>
      </w:r>
    </w:p>
    <w:p w14:paraId="55B13EA2" w14:textId="215065F5" w:rsidR="00FD02B2"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(1145); </w:t>
      </w:r>
    </w:p>
    <w:p w14:paraId="374D2094" w14:textId="77777777" w:rsidR="008B0550" w:rsidRDefault="008B0550" w:rsidP="008B0550">
      <w:pPr>
        <w:spacing w:after="0"/>
        <w:jc w:val="both"/>
        <w:rPr>
          <w:rFonts w:ascii="Sylfaen" w:hAnsi="Sylfaen" w:cs="Sylfaen"/>
          <w:sz w:val="20"/>
          <w:szCs w:val="20"/>
          <w:lang w:val="ka-GE"/>
        </w:rPr>
      </w:pPr>
    </w:p>
    <w:p w14:paraId="1D9F9997" w14:textId="2247CB40" w:rsidR="008B0550" w:rsidRDefault="008B0550" w:rsidP="008B0550">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w:t>
      </w:r>
      <w:r>
        <w:rPr>
          <w:rFonts w:ascii="Sylfaen" w:hAnsi="Sylfaen" w:cstheme="minorHAnsi"/>
          <w:sz w:val="20"/>
          <w:szCs w:val="20"/>
          <w:lang w:val="ka-GE"/>
        </w:rPr>
        <w:t xml:space="preserve"> თეკლა მურვანიძე</w:t>
      </w:r>
    </w:p>
    <w:p w14:paraId="0ED3F1E0" w14:textId="77777777" w:rsidR="008B0550" w:rsidRPr="00557B4B" w:rsidRDefault="008B0550" w:rsidP="008B0550">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კოსტავას</w:t>
      </w:r>
      <w:r w:rsidRPr="00557B4B">
        <w:rPr>
          <w:rFonts w:ascii="Sylfaen" w:hAnsi="Sylfaen" w:cstheme="minorHAnsi"/>
          <w:sz w:val="20"/>
          <w:szCs w:val="20"/>
          <w:lang w:val="ka-GE"/>
        </w:rPr>
        <w:t xml:space="preserve"> I </w:t>
      </w:r>
      <w:r w:rsidRPr="00557B4B">
        <w:rPr>
          <w:rFonts w:ascii="Sylfaen" w:hAnsi="Sylfaen" w:cs="Sylfaen"/>
          <w:sz w:val="20"/>
          <w:szCs w:val="20"/>
          <w:lang w:val="ka-GE"/>
        </w:rPr>
        <w:t>შესახვევი</w:t>
      </w:r>
      <w:r w:rsidRPr="00557B4B">
        <w:rPr>
          <w:rFonts w:ascii="Sylfaen" w:hAnsi="Sylfaen" w:cstheme="minorHAnsi"/>
          <w:sz w:val="20"/>
          <w:szCs w:val="20"/>
          <w:lang w:val="ka-GE"/>
        </w:rPr>
        <w:t>, 33</w:t>
      </w:r>
    </w:p>
    <w:p w14:paraId="73F2E4CE" w14:textId="77777777" w:rsidR="008B0550" w:rsidRPr="00557B4B" w:rsidRDefault="008B0550" w:rsidP="008B0550">
      <w:pPr>
        <w:spacing w:after="0"/>
        <w:jc w:val="both"/>
        <w:rPr>
          <w:rFonts w:ascii="Sylfaen" w:hAnsi="Sylfaen" w:cstheme="minorHAnsi"/>
          <w:sz w:val="20"/>
          <w:szCs w:val="20"/>
          <w:lang w:val="ka-GE"/>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2" w:history="1">
        <w:r w:rsidRPr="000F1398">
          <w:rPr>
            <w:rStyle w:val="Hyperlink"/>
            <w:rFonts w:ascii="Sylfaen" w:hAnsi="Sylfaen" w:cstheme="minorHAnsi"/>
            <w:sz w:val="20"/>
            <w:szCs w:val="20"/>
          </w:rPr>
          <w:t>tmurvanidze@gwp.ge</w:t>
        </w:r>
      </w:hyperlink>
      <w:r w:rsidRPr="00557B4B">
        <w:rPr>
          <w:rFonts w:ascii="Sylfaen" w:hAnsi="Sylfaen" w:cstheme="minorHAnsi"/>
          <w:sz w:val="20"/>
          <w:szCs w:val="20"/>
          <w:lang w:val="ka-GE"/>
        </w:rPr>
        <w:t xml:space="preserve"> </w:t>
      </w:r>
      <w:r w:rsidRPr="00557B4B">
        <w:rPr>
          <w:rStyle w:val="Hyperlink"/>
          <w:rFonts w:ascii="Sylfaen" w:hAnsi="Sylfaen" w:cstheme="minorHAnsi"/>
          <w:sz w:val="20"/>
          <w:szCs w:val="20"/>
          <w:lang w:val="ka-GE"/>
        </w:rPr>
        <w:t xml:space="preserve"> </w:t>
      </w:r>
    </w:p>
    <w:p w14:paraId="4840A926" w14:textId="77777777" w:rsidR="008B0550" w:rsidRPr="00AC15C8" w:rsidRDefault="008B0550" w:rsidP="008B0550">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Pr>
          <w:rFonts w:ascii="Sylfaen" w:hAnsi="Sylfaen" w:cstheme="minorHAnsi"/>
          <w:sz w:val="20"/>
          <w:szCs w:val="20"/>
          <w:lang w:val="ka-GE"/>
        </w:rPr>
        <w:t>.: +995 595 52 33 81</w:t>
      </w:r>
    </w:p>
    <w:p w14:paraId="24642EBD" w14:textId="62D57877" w:rsidR="008B0550" w:rsidRDefault="008B0550" w:rsidP="00FD02B2">
      <w:pPr>
        <w:spacing w:after="0"/>
        <w:jc w:val="both"/>
        <w:rPr>
          <w:rFonts w:ascii="Sylfaen" w:hAnsi="Sylfaen" w:cstheme="minorHAnsi"/>
          <w:sz w:val="20"/>
          <w:szCs w:val="20"/>
          <w:lang w:val="ka-GE"/>
        </w:rPr>
      </w:pPr>
    </w:p>
    <w:sectPr w:rsidR="008B0550" w:rsidSect="00993995">
      <w:headerReference w:type="default" r:id="rId13"/>
      <w:footerReference w:type="default" r:id="rId14"/>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D0D0D" w14:textId="77777777" w:rsidR="00B00DC9" w:rsidRDefault="00B00DC9" w:rsidP="007902EA">
      <w:pPr>
        <w:spacing w:after="0" w:line="240" w:lineRule="auto"/>
      </w:pPr>
      <w:r>
        <w:separator/>
      </w:r>
    </w:p>
  </w:endnote>
  <w:endnote w:type="continuationSeparator" w:id="0">
    <w:p w14:paraId="41DA5370" w14:textId="77777777" w:rsidR="00B00DC9" w:rsidRDefault="00B00DC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33BA06A1" w:rsidR="006C1436" w:rsidRDefault="00233130">
        <w:pPr>
          <w:pStyle w:val="Footer"/>
          <w:jc w:val="right"/>
        </w:pPr>
        <w:r>
          <w:fldChar w:fldCharType="begin"/>
        </w:r>
        <w:r w:rsidR="00204327">
          <w:instrText xml:space="preserve"> PAGE   \* MERGEFORMAT </w:instrText>
        </w:r>
        <w:r>
          <w:fldChar w:fldCharType="separate"/>
        </w:r>
        <w:r w:rsidR="007D53BD">
          <w:rPr>
            <w:noProof/>
          </w:rPr>
          <w:t>4</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22BDC" w14:textId="77777777" w:rsidR="00B00DC9" w:rsidRDefault="00B00DC9" w:rsidP="007902EA">
      <w:pPr>
        <w:spacing w:after="0" w:line="240" w:lineRule="auto"/>
      </w:pPr>
      <w:r>
        <w:separator/>
      </w:r>
    </w:p>
  </w:footnote>
  <w:footnote w:type="continuationSeparator" w:id="0">
    <w:p w14:paraId="1C120B54" w14:textId="77777777" w:rsidR="00B00DC9" w:rsidRDefault="00B00DC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8"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3EB348C"/>
    <w:multiLevelType w:val="multilevel"/>
    <w:tmpl w:val="4B86E7BC"/>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0"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1"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3"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5"/>
  </w:num>
  <w:num w:numId="3">
    <w:abstractNumId w:val="7"/>
  </w:num>
  <w:num w:numId="4">
    <w:abstractNumId w:val="5"/>
  </w:num>
  <w:num w:numId="5">
    <w:abstractNumId w:val="2"/>
  </w:num>
  <w:num w:numId="6">
    <w:abstractNumId w:val="14"/>
  </w:num>
  <w:num w:numId="7">
    <w:abstractNumId w:val="8"/>
  </w:num>
  <w:num w:numId="8">
    <w:abstractNumId w:val="6"/>
  </w:num>
  <w:num w:numId="9">
    <w:abstractNumId w:val="4"/>
  </w:num>
  <w:num w:numId="10">
    <w:abstractNumId w:val="0"/>
  </w:num>
  <w:num w:numId="11">
    <w:abstractNumId w:val="12"/>
  </w:num>
  <w:num w:numId="12">
    <w:abstractNumId w:val="1"/>
  </w:num>
  <w:num w:numId="13">
    <w:abstractNumId w:val="3"/>
  </w:num>
  <w:num w:numId="14">
    <w:abstractNumId w:val="10"/>
  </w:num>
  <w:num w:numId="15">
    <w:abstractNumId w:val="16"/>
  </w:num>
  <w:num w:numId="16">
    <w:abstractNumId w:val="13"/>
  </w:num>
  <w:num w:numId="17">
    <w:abstractNumId w:val="17"/>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636"/>
    <w:rsid w:val="00007959"/>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6576"/>
    <w:rsid w:val="001575CA"/>
    <w:rsid w:val="00161677"/>
    <w:rsid w:val="00162053"/>
    <w:rsid w:val="00171F46"/>
    <w:rsid w:val="0017792E"/>
    <w:rsid w:val="00185C9D"/>
    <w:rsid w:val="0019233C"/>
    <w:rsid w:val="00194044"/>
    <w:rsid w:val="00196DC1"/>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B6F69"/>
    <w:rsid w:val="002C066E"/>
    <w:rsid w:val="002C11FD"/>
    <w:rsid w:val="002C21C7"/>
    <w:rsid w:val="002E3D47"/>
    <w:rsid w:val="002E5E71"/>
    <w:rsid w:val="002F15BA"/>
    <w:rsid w:val="002F49D5"/>
    <w:rsid w:val="00303697"/>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74932"/>
    <w:rsid w:val="003859BA"/>
    <w:rsid w:val="00387AB5"/>
    <w:rsid w:val="003A47B7"/>
    <w:rsid w:val="003A4DAA"/>
    <w:rsid w:val="003B2CBF"/>
    <w:rsid w:val="003B460D"/>
    <w:rsid w:val="003B5A5E"/>
    <w:rsid w:val="003C1CC6"/>
    <w:rsid w:val="003D6447"/>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7568B"/>
    <w:rsid w:val="00476AE7"/>
    <w:rsid w:val="00483B17"/>
    <w:rsid w:val="0048659C"/>
    <w:rsid w:val="004946D4"/>
    <w:rsid w:val="004B09C9"/>
    <w:rsid w:val="004B17E5"/>
    <w:rsid w:val="004B600B"/>
    <w:rsid w:val="004C47ED"/>
    <w:rsid w:val="004C5841"/>
    <w:rsid w:val="004C6A9D"/>
    <w:rsid w:val="004C7970"/>
    <w:rsid w:val="004D1456"/>
    <w:rsid w:val="00504DBC"/>
    <w:rsid w:val="00506B74"/>
    <w:rsid w:val="00512ADE"/>
    <w:rsid w:val="00515AAF"/>
    <w:rsid w:val="005358A8"/>
    <w:rsid w:val="00544856"/>
    <w:rsid w:val="00552293"/>
    <w:rsid w:val="00557B4B"/>
    <w:rsid w:val="00557C71"/>
    <w:rsid w:val="00572577"/>
    <w:rsid w:val="00593F65"/>
    <w:rsid w:val="00595E4B"/>
    <w:rsid w:val="005A2593"/>
    <w:rsid w:val="005C3836"/>
    <w:rsid w:val="005D3B83"/>
    <w:rsid w:val="005E05B1"/>
    <w:rsid w:val="00600513"/>
    <w:rsid w:val="00601048"/>
    <w:rsid w:val="00602F6C"/>
    <w:rsid w:val="00610FC8"/>
    <w:rsid w:val="00632910"/>
    <w:rsid w:val="00633197"/>
    <w:rsid w:val="00634B58"/>
    <w:rsid w:val="00641AA3"/>
    <w:rsid w:val="00644868"/>
    <w:rsid w:val="00645E50"/>
    <w:rsid w:val="006600B8"/>
    <w:rsid w:val="006812C1"/>
    <w:rsid w:val="00681B23"/>
    <w:rsid w:val="00692B13"/>
    <w:rsid w:val="006A0B62"/>
    <w:rsid w:val="006A3D31"/>
    <w:rsid w:val="006A7B28"/>
    <w:rsid w:val="006B204C"/>
    <w:rsid w:val="006B3EE0"/>
    <w:rsid w:val="006C1436"/>
    <w:rsid w:val="006C4700"/>
    <w:rsid w:val="006D1062"/>
    <w:rsid w:val="006E119F"/>
    <w:rsid w:val="006E1729"/>
    <w:rsid w:val="006F25BD"/>
    <w:rsid w:val="006F2EC3"/>
    <w:rsid w:val="006F3C44"/>
    <w:rsid w:val="007029DB"/>
    <w:rsid w:val="00707212"/>
    <w:rsid w:val="00711368"/>
    <w:rsid w:val="00713EFC"/>
    <w:rsid w:val="007146D2"/>
    <w:rsid w:val="00717346"/>
    <w:rsid w:val="00717D5F"/>
    <w:rsid w:val="00734570"/>
    <w:rsid w:val="00735828"/>
    <w:rsid w:val="00735D45"/>
    <w:rsid w:val="007472E1"/>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3F97"/>
    <w:rsid w:val="007D53BD"/>
    <w:rsid w:val="007F44A9"/>
    <w:rsid w:val="007F57C8"/>
    <w:rsid w:val="007F7400"/>
    <w:rsid w:val="0081634F"/>
    <w:rsid w:val="008318C4"/>
    <w:rsid w:val="00847213"/>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B0550"/>
    <w:rsid w:val="008C35CC"/>
    <w:rsid w:val="008C4E82"/>
    <w:rsid w:val="008D5E4C"/>
    <w:rsid w:val="008E16DA"/>
    <w:rsid w:val="008E3D20"/>
    <w:rsid w:val="008F0FC7"/>
    <w:rsid w:val="008F1041"/>
    <w:rsid w:val="008F419D"/>
    <w:rsid w:val="00913646"/>
    <w:rsid w:val="00922889"/>
    <w:rsid w:val="00930904"/>
    <w:rsid w:val="00947D7A"/>
    <w:rsid w:val="009621F5"/>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CE8"/>
    <w:rsid w:val="00A0023E"/>
    <w:rsid w:val="00A035A1"/>
    <w:rsid w:val="00A117DC"/>
    <w:rsid w:val="00A221DF"/>
    <w:rsid w:val="00A225F5"/>
    <w:rsid w:val="00A231C3"/>
    <w:rsid w:val="00A23B72"/>
    <w:rsid w:val="00A2799A"/>
    <w:rsid w:val="00A34531"/>
    <w:rsid w:val="00A35317"/>
    <w:rsid w:val="00A37FB1"/>
    <w:rsid w:val="00A40F85"/>
    <w:rsid w:val="00A50438"/>
    <w:rsid w:val="00A544AC"/>
    <w:rsid w:val="00A55463"/>
    <w:rsid w:val="00A5597B"/>
    <w:rsid w:val="00A57B5C"/>
    <w:rsid w:val="00A60EC3"/>
    <w:rsid w:val="00A62AC7"/>
    <w:rsid w:val="00A63C87"/>
    <w:rsid w:val="00A7199F"/>
    <w:rsid w:val="00A74E77"/>
    <w:rsid w:val="00A7767E"/>
    <w:rsid w:val="00A852E7"/>
    <w:rsid w:val="00A94A54"/>
    <w:rsid w:val="00AB080F"/>
    <w:rsid w:val="00AB3853"/>
    <w:rsid w:val="00AB41A3"/>
    <w:rsid w:val="00AB7EB4"/>
    <w:rsid w:val="00AC4D81"/>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76EF3"/>
    <w:rsid w:val="00B942E0"/>
    <w:rsid w:val="00BA3B7D"/>
    <w:rsid w:val="00BA70C0"/>
    <w:rsid w:val="00BB4CB0"/>
    <w:rsid w:val="00BB66A2"/>
    <w:rsid w:val="00BC364F"/>
    <w:rsid w:val="00BE187B"/>
    <w:rsid w:val="00BE3060"/>
    <w:rsid w:val="00BF4F14"/>
    <w:rsid w:val="00BF534E"/>
    <w:rsid w:val="00BF5EFE"/>
    <w:rsid w:val="00C00837"/>
    <w:rsid w:val="00C06F22"/>
    <w:rsid w:val="00C07379"/>
    <w:rsid w:val="00C12270"/>
    <w:rsid w:val="00C14986"/>
    <w:rsid w:val="00C14D7A"/>
    <w:rsid w:val="00C212D5"/>
    <w:rsid w:val="00C3311B"/>
    <w:rsid w:val="00C341D5"/>
    <w:rsid w:val="00C451F1"/>
    <w:rsid w:val="00C45A82"/>
    <w:rsid w:val="00C473FB"/>
    <w:rsid w:val="00C55BCF"/>
    <w:rsid w:val="00C56E2F"/>
    <w:rsid w:val="00C57273"/>
    <w:rsid w:val="00C67999"/>
    <w:rsid w:val="00C7311A"/>
    <w:rsid w:val="00C73981"/>
    <w:rsid w:val="00C761CC"/>
    <w:rsid w:val="00C7793D"/>
    <w:rsid w:val="00C819D9"/>
    <w:rsid w:val="00C91AFC"/>
    <w:rsid w:val="00C9205D"/>
    <w:rsid w:val="00CA4C39"/>
    <w:rsid w:val="00CB52EC"/>
    <w:rsid w:val="00CC3C0A"/>
    <w:rsid w:val="00CD3EA4"/>
    <w:rsid w:val="00CE1D66"/>
    <w:rsid w:val="00CE296F"/>
    <w:rsid w:val="00CF0538"/>
    <w:rsid w:val="00CF4119"/>
    <w:rsid w:val="00CF4F77"/>
    <w:rsid w:val="00D02854"/>
    <w:rsid w:val="00D13C42"/>
    <w:rsid w:val="00D150F5"/>
    <w:rsid w:val="00D151ED"/>
    <w:rsid w:val="00D301D1"/>
    <w:rsid w:val="00D32F6D"/>
    <w:rsid w:val="00D35211"/>
    <w:rsid w:val="00D43A2F"/>
    <w:rsid w:val="00D80CDB"/>
    <w:rsid w:val="00D95A0F"/>
    <w:rsid w:val="00D96566"/>
    <w:rsid w:val="00DA2408"/>
    <w:rsid w:val="00DA7A9A"/>
    <w:rsid w:val="00DB77E8"/>
    <w:rsid w:val="00DC0CE4"/>
    <w:rsid w:val="00DC3507"/>
    <w:rsid w:val="00DC6664"/>
    <w:rsid w:val="00DD1F94"/>
    <w:rsid w:val="00DD210F"/>
    <w:rsid w:val="00DE5016"/>
    <w:rsid w:val="00DE7771"/>
    <w:rsid w:val="00DF5F26"/>
    <w:rsid w:val="00E00D0C"/>
    <w:rsid w:val="00E17E23"/>
    <w:rsid w:val="00E2134C"/>
    <w:rsid w:val="00E22CAB"/>
    <w:rsid w:val="00E272FF"/>
    <w:rsid w:val="00E36D98"/>
    <w:rsid w:val="00E4143A"/>
    <w:rsid w:val="00E42B0C"/>
    <w:rsid w:val="00E43AB5"/>
    <w:rsid w:val="00E46922"/>
    <w:rsid w:val="00E5014E"/>
    <w:rsid w:val="00E54795"/>
    <w:rsid w:val="00E56000"/>
    <w:rsid w:val="00E6197D"/>
    <w:rsid w:val="00E6248F"/>
    <w:rsid w:val="00E64861"/>
    <w:rsid w:val="00E92129"/>
    <w:rsid w:val="00E95292"/>
    <w:rsid w:val="00EA7F8E"/>
    <w:rsid w:val="00EB1F2B"/>
    <w:rsid w:val="00ED68C2"/>
    <w:rsid w:val="00EE791B"/>
    <w:rsid w:val="00EF15DD"/>
    <w:rsid w:val="00EF7F05"/>
    <w:rsid w:val="00F019E0"/>
    <w:rsid w:val="00F0659D"/>
    <w:rsid w:val="00F115A1"/>
    <w:rsid w:val="00F14024"/>
    <w:rsid w:val="00F20E56"/>
    <w:rsid w:val="00F2763C"/>
    <w:rsid w:val="00F27A96"/>
    <w:rsid w:val="00F44A54"/>
    <w:rsid w:val="00F55AE8"/>
    <w:rsid w:val="00F612B0"/>
    <w:rsid w:val="00F678F6"/>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murvan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C37C1-4676-44E7-BE68-9D20BF218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4</Pages>
  <Words>1088</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163</cp:revision>
  <cp:lastPrinted>2013-01-03T11:45:00Z</cp:lastPrinted>
  <dcterms:created xsi:type="dcterms:W3CDTF">2014-07-17T13:01:00Z</dcterms:created>
  <dcterms:modified xsi:type="dcterms:W3CDTF">2021-01-27T01:15:00Z</dcterms:modified>
</cp:coreProperties>
</file>